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795A" w14:textId="77777777" w:rsidR="00FA6BB0" w:rsidRPr="0085494C" w:rsidRDefault="00FA6BB0" w:rsidP="0085494C">
      <w:pPr>
        <w:suppressAutoHyphens/>
        <w:spacing w:after="0" w:line="240" w:lineRule="auto"/>
        <w:jc w:val="both"/>
        <w:rPr>
          <w:rFonts w:ascii="Verdana" w:hAnsi="Verdana"/>
          <w:b/>
          <w:bCs/>
          <w:color w:val="000000"/>
          <w:sz w:val="32"/>
          <w:lang w:val="es-AR"/>
        </w:rPr>
      </w:pPr>
      <w:r w:rsidRPr="0085494C">
        <w:rPr>
          <w:rFonts w:ascii="Verdana" w:hAnsi="Verdana"/>
          <w:b/>
          <w:bCs/>
          <w:color w:val="000000"/>
          <w:sz w:val="32"/>
          <w:lang w:val="es-AR"/>
        </w:rPr>
        <w:t>El</w:t>
      </w:r>
      <w:r w:rsidRPr="0085494C">
        <w:rPr>
          <w:rFonts w:ascii="Verdana" w:hAnsi="Verdana"/>
          <w:b/>
          <w:bCs/>
          <w:color w:val="000000"/>
          <w:spacing w:val="2"/>
          <w:sz w:val="32"/>
          <w:lang w:val="es-AR"/>
        </w:rPr>
        <w:t xml:space="preserve"> </w:t>
      </w:r>
      <w:r w:rsidRPr="0085494C">
        <w:rPr>
          <w:rFonts w:ascii="Verdana" w:hAnsi="Verdana"/>
          <w:b/>
          <w:bCs/>
          <w:color w:val="000000"/>
          <w:sz w:val="32"/>
          <w:lang w:val="es-AR"/>
        </w:rPr>
        <w:t>atroz</w:t>
      </w:r>
      <w:r w:rsidRPr="0085494C">
        <w:rPr>
          <w:rFonts w:ascii="Verdana" w:hAnsi="Verdana"/>
          <w:b/>
          <w:bCs/>
          <w:color w:val="000000"/>
          <w:spacing w:val="2"/>
          <w:sz w:val="32"/>
          <w:lang w:val="es-AR"/>
        </w:rPr>
        <w:t xml:space="preserve"> </w:t>
      </w:r>
      <w:r w:rsidRPr="0085494C">
        <w:rPr>
          <w:rFonts w:ascii="Verdana" w:hAnsi="Verdana"/>
          <w:b/>
          <w:bCs/>
          <w:color w:val="000000"/>
          <w:sz w:val="32"/>
          <w:lang w:val="es-AR"/>
        </w:rPr>
        <w:t>redentor</w:t>
      </w:r>
      <w:r w:rsidRPr="0085494C">
        <w:rPr>
          <w:rFonts w:ascii="Verdana" w:hAnsi="Verdana"/>
          <w:b/>
          <w:bCs/>
          <w:color w:val="000000"/>
          <w:spacing w:val="3"/>
          <w:sz w:val="32"/>
          <w:lang w:val="es-AR"/>
        </w:rPr>
        <w:t xml:space="preserve"> </w:t>
      </w:r>
      <w:r w:rsidRPr="0085494C">
        <w:rPr>
          <w:rFonts w:ascii="Verdana" w:hAnsi="Verdana"/>
          <w:b/>
          <w:bCs/>
          <w:color w:val="000000"/>
          <w:sz w:val="32"/>
          <w:lang w:val="es-AR"/>
        </w:rPr>
        <w:t>Lazarus</w:t>
      </w:r>
      <w:r w:rsidRPr="0085494C">
        <w:rPr>
          <w:rFonts w:ascii="Verdana" w:hAnsi="Verdana"/>
          <w:b/>
          <w:bCs/>
          <w:color w:val="000000"/>
          <w:spacing w:val="2"/>
          <w:sz w:val="32"/>
          <w:lang w:val="es-AR"/>
        </w:rPr>
        <w:t xml:space="preserve"> </w:t>
      </w:r>
      <w:r w:rsidRPr="0085494C">
        <w:rPr>
          <w:rFonts w:ascii="Verdana" w:hAnsi="Verdana"/>
          <w:b/>
          <w:bCs/>
          <w:color w:val="000000"/>
          <w:spacing w:val="-2"/>
          <w:sz w:val="32"/>
          <w:lang w:val="es-AR"/>
        </w:rPr>
        <w:t>Morell</w:t>
      </w:r>
    </w:p>
    <w:p w14:paraId="5E4363CF" w14:textId="21FA3E16" w:rsidR="00FA6BB0" w:rsidRPr="0085494C" w:rsidRDefault="00C30666" w:rsidP="0085494C">
      <w:pPr>
        <w:pStyle w:val="Heading2"/>
        <w:keepNext w:val="0"/>
        <w:keepLines w:val="0"/>
        <w:suppressAutoHyphens/>
        <w:spacing w:before="0" w:line="240" w:lineRule="auto"/>
        <w:jc w:val="both"/>
        <w:rPr>
          <w:rFonts w:ascii="Verdana" w:hAnsi="Verdana"/>
          <w:b w:val="0"/>
          <w:bCs w:val="0"/>
          <w:color w:val="000000"/>
          <w:spacing w:val="-2"/>
          <w:sz w:val="24"/>
          <w:lang w:val="es-AR"/>
        </w:rPr>
      </w:pPr>
      <w:r w:rsidRPr="0085494C">
        <w:rPr>
          <w:rFonts w:ascii="Verdana" w:hAnsi="Verdana"/>
          <w:b w:val="0"/>
          <w:bCs w:val="0"/>
          <w:color w:val="000000"/>
          <w:sz w:val="24"/>
          <w:lang w:val="es-AR"/>
        </w:rPr>
        <w:t>Jorge</w:t>
      </w:r>
      <w:r w:rsidRPr="0085494C">
        <w:rPr>
          <w:rFonts w:ascii="Verdana" w:hAnsi="Verdana"/>
          <w:b w:val="0"/>
          <w:bCs w:val="0"/>
          <w:color w:val="000000"/>
          <w:spacing w:val="-11"/>
          <w:sz w:val="24"/>
          <w:lang w:val="es-AR"/>
        </w:rPr>
        <w:t xml:space="preserve"> </w:t>
      </w:r>
      <w:r w:rsidRPr="0085494C">
        <w:rPr>
          <w:rFonts w:ascii="Verdana" w:hAnsi="Verdana"/>
          <w:b w:val="0"/>
          <w:bCs w:val="0"/>
          <w:color w:val="000000"/>
          <w:sz w:val="24"/>
          <w:lang w:val="es-AR"/>
        </w:rPr>
        <w:t>Luis</w:t>
      </w:r>
      <w:r w:rsidRPr="0085494C">
        <w:rPr>
          <w:rFonts w:ascii="Verdana" w:hAnsi="Verdana"/>
          <w:b w:val="0"/>
          <w:bCs w:val="0"/>
          <w:color w:val="000000"/>
          <w:spacing w:val="-11"/>
          <w:sz w:val="24"/>
          <w:lang w:val="es-AR"/>
        </w:rPr>
        <w:t xml:space="preserve"> </w:t>
      </w:r>
      <w:r w:rsidRPr="0085494C">
        <w:rPr>
          <w:rFonts w:ascii="Verdana" w:hAnsi="Verdana"/>
          <w:b w:val="0"/>
          <w:bCs w:val="0"/>
          <w:color w:val="000000"/>
          <w:spacing w:val="-2"/>
          <w:sz w:val="24"/>
          <w:lang w:val="es-AR"/>
        </w:rPr>
        <w:t>Borges</w:t>
      </w:r>
    </w:p>
    <w:p w14:paraId="182C889F" w14:textId="77777777" w:rsidR="00C30666" w:rsidRPr="0085494C" w:rsidRDefault="00C30666" w:rsidP="0085494C">
      <w:pPr>
        <w:suppressAutoHyphens/>
        <w:spacing w:after="0" w:line="240" w:lineRule="auto"/>
        <w:ind w:firstLine="283"/>
        <w:jc w:val="both"/>
        <w:rPr>
          <w:rFonts w:ascii="Verdana" w:hAnsi="Verdana"/>
          <w:color w:val="000000"/>
          <w:sz w:val="20"/>
          <w:lang w:val="es-AR"/>
        </w:rPr>
      </w:pPr>
    </w:p>
    <w:p w14:paraId="5A58EE9D" w14:textId="77777777" w:rsidR="00FA6BB0" w:rsidRPr="0085494C" w:rsidRDefault="00FA6BB0" w:rsidP="0085494C">
      <w:pPr>
        <w:pStyle w:val="Heading2"/>
        <w:keepNext w:val="0"/>
        <w:keepLines w:val="0"/>
        <w:suppressAutoHyphens/>
        <w:spacing w:before="0" w:line="240" w:lineRule="auto"/>
        <w:jc w:val="both"/>
        <w:rPr>
          <w:rFonts w:ascii="Verdana" w:hAnsi="Verdana"/>
          <w:b w:val="0"/>
          <w:color w:val="000000"/>
          <w:sz w:val="20"/>
          <w:lang w:val="es-AR"/>
        </w:rPr>
      </w:pPr>
      <w:r w:rsidRPr="0085494C">
        <w:rPr>
          <w:rFonts w:ascii="Verdana" w:hAnsi="Verdana"/>
          <w:b w:val="0"/>
          <w:color w:val="000000"/>
          <w:sz w:val="20"/>
          <w:lang w:val="es-AR"/>
        </w:rPr>
        <w:t>LA</w:t>
      </w:r>
      <w:r w:rsidRPr="0085494C">
        <w:rPr>
          <w:rFonts w:ascii="Verdana" w:hAnsi="Verdana"/>
          <w:b w:val="0"/>
          <w:color w:val="000000"/>
          <w:spacing w:val="9"/>
          <w:sz w:val="20"/>
          <w:lang w:val="es-AR"/>
        </w:rPr>
        <w:t xml:space="preserve"> </w:t>
      </w:r>
      <w:r w:rsidRPr="0085494C">
        <w:rPr>
          <w:rFonts w:ascii="Verdana" w:hAnsi="Verdana"/>
          <w:b w:val="0"/>
          <w:color w:val="000000"/>
          <w:sz w:val="20"/>
          <w:lang w:val="es-AR"/>
        </w:rPr>
        <w:t>CAUSA</w:t>
      </w:r>
      <w:r w:rsidRPr="0085494C">
        <w:rPr>
          <w:rFonts w:ascii="Verdana" w:hAnsi="Verdana"/>
          <w:b w:val="0"/>
          <w:color w:val="000000"/>
          <w:spacing w:val="10"/>
          <w:sz w:val="20"/>
          <w:lang w:val="es-AR"/>
        </w:rPr>
        <w:t xml:space="preserve"> </w:t>
      </w:r>
      <w:r w:rsidRPr="0085494C">
        <w:rPr>
          <w:rFonts w:ascii="Verdana" w:hAnsi="Verdana"/>
          <w:b w:val="0"/>
          <w:color w:val="000000"/>
          <w:spacing w:val="-2"/>
          <w:sz w:val="20"/>
          <w:lang w:val="es-AR"/>
        </w:rPr>
        <w:t>REMOTA</w:t>
      </w:r>
    </w:p>
    <w:p w14:paraId="20C6E4E3"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p>
    <w:p w14:paraId="0947A8DE"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En 1517 el P. Bartolomé de las Casas tuvo mucha lástima de los indios que se</w:t>
      </w:r>
      <w:r w:rsidRPr="0085494C">
        <w:rPr>
          <w:rFonts w:ascii="Verdana" w:hAnsi="Verdana"/>
          <w:color w:val="000000"/>
          <w:spacing w:val="40"/>
          <w:sz w:val="20"/>
          <w:lang w:val="es-AR"/>
        </w:rPr>
        <w:t xml:space="preserve"> </w:t>
      </w:r>
      <w:r w:rsidRPr="0085494C">
        <w:rPr>
          <w:rFonts w:ascii="Verdana" w:hAnsi="Verdana"/>
          <w:color w:val="000000"/>
          <w:sz w:val="20"/>
          <w:lang w:val="es-AR"/>
        </w:rPr>
        <w:t>extenuaban en los laboriosos infiernos de las minas de oro antillanas, y propuso al emperador Carlos V la importación de negros que se extenuaran en los laboriosos infiernos de las minas de oro antillanas. A esa curiosa variación de un filántropo</w:t>
      </w:r>
      <w:r w:rsidRPr="0085494C">
        <w:rPr>
          <w:rFonts w:ascii="Verdana" w:hAnsi="Verdana"/>
          <w:color w:val="000000"/>
          <w:spacing w:val="80"/>
          <w:sz w:val="20"/>
          <w:lang w:val="es-AR"/>
        </w:rPr>
        <w:t xml:space="preserve"> </w:t>
      </w:r>
      <w:r w:rsidRPr="0085494C">
        <w:rPr>
          <w:rFonts w:ascii="Verdana" w:hAnsi="Verdana"/>
          <w:color w:val="000000"/>
          <w:sz w:val="20"/>
          <w:lang w:val="es-AR"/>
        </w:rPr>
        <w:t xml:space="preserve">debemos infinitos hechos: los </w:t>
      </w:r>
      <w:r w:rsidRPr="0085494C">
        <w:rPr>
          <w:rFonts w:ascii="Verdana" w:hAnsi="Verdana"/>
          <w:i/>
          <w:color w:val="000000"/>
          <w:sz w:val="20"/>
          <w:lang w:val="es-AR"/>
        </w:rPr>
        <w:t xml:space="preserve">blues </w:t>
      </w:r>
      <w:r w:rsidRPr="0085494C">
        <w:rPr>
          <w:rFonts w:ascii="Verdana" w:hAnsi="Verdana"/>
          <w:color w:val="000000"/>
          <w:sz w:val="20"/>
          <w:lang w:val="es-AR"/>
        </w:rPr>
        <w:t>de Handy, el éxito logrado en París por el pintor doctor oriental D.</w:t>
      </w:r>
      <w:r w:rsidRPr="0085494C">
        <w:rPr>
          <w:rFonts w:ascii="Verdana" w:hAnsi="Verdana"/>
          <w:color w:val="000000"/>
          <w:spacing w:val="28"/>
          <w:sz w:val="20"/>
          <w:lang w:val="es-AR"/>
        </w:rPr>
        <w:t xml:space="preserve"> </w:t>
      </w:r>
      <w:r w:rsidRPr="0085494C">
        <w:rPr>
          <w:rFonts w:ascii="Verdana" w:hAnsi="Verdana"/>
          <w:color w:val="000000"/>
          <w:sz w:val="20"/>
          <w:lang w:val="es-AR"/>
        </w:rPr>
        <w:t>Pedro</w:t>
      </w:r>
      <w:r w:rsidRPr="0085494C">
        <w:rPr>
          <w:rFonts w:ascii="Verdana" w:hAnsi="Verdana"/>
          <w:color w:val="000000"/>
          <w:spacing w:val="28"/>
          <w:sz w:val="20"/>
          <w:lang w:val="es-AR"/>
        </w:rPr>
        <w:t xml:space="preserve"> </w:t>
      </w:r>
      <w:r w:rsidRPr="0085494C">
        <w:rPr>
          <w:rFonts w:ascii="Verdana" w:hAnsi="Verdana"/>
          <w:color w:val="000000"/>
          <w:sz w:val="20"/>
          <w:lang w:val="es-AR"/>
        </w:rPr>
        <w:t>Figari,</w:t>
      </w:r>
      <w:r w:rsidRPr="0085494C">
        <w:rPr>
          <w:rFonts w:ascii="Verdana" w:hAnsi="Verdana"/>
          <w:color w:val="000000"/>
          <w:spacing w:val="28"/>
          <w:sz w:val="20"/>
          <w:lang w:val="es-AR"/>
        </w:rPr>
        <w:t xml:space="preserve"> </w:t>
      </w:r>
      <w:r w:rsidRPr="0085494C">
        <w:rPr>
          <w:rFonts w:ascii="Verdana" w:hAnsi="Verdana"/>
          <w:color w:val="000000"/>
          <w:sz w:val="20"/>
          <w:lang w:val="es-AR"/>
        </w:rPr>
        <w:t>la buena prosa cimarrona del</w:t>
      </w:r>
      <w:r w:rsidRPr="0085494C">
        <w:rPr>
          <w:rFonts w:ascii="Verdana" w:hAnsi="Verdana"/>
          <w:color w:val="000000"/>
          <w:spacing w:val="28"/>
          <w:sz w:val="20"/>
          <w:lang w:val="es-AR"/>
        </w:rPr>
        <w:t xml:space="preserve"> </w:t>
      </w:r>
      <w:r w:rsidRPr="0085494C">
        <w:rPr>
          <w:rFonts w:ascii="Verdana" w:hAnsi="Verdana"/>
          <w:color w:val="000000"/>
          <w:sz w:val="20"/>
          <w:lang w:val="es-AR"/>
        </w:rPr>
        <w:t>también oriental D. Vicente</w:t>
      </w:r>
      <w:r w:rsidRPr="0085494C">
        <w:rPr>
          <w:rFonts w:ascii="Verdana" w:hAnsi="Verdana"/>
          <w:color w:val="000000"/>
          <w:spacing w:val="27"/>
          <w:sz w:val="20"/>
          <w:lang w:val="es-AR"/>
        </w:rPr>
        <w:t xml:space="preserve"> </w:t>
      </w:r>
      <w:r w:rsidRPr="0085494C">
        <w:rPr>
          <w:rFonts w:ascii="Verdana" w:hAnsi="Verdana"/>
          <w:color w:val="000000"/>
          <w:sz w:val="20"/>
          <w:lang w:val="es-AR"/>
        </w:rPr>
        <w:t>Rossi,</w:t>
      </w:r>
      <w:r w:rsidRPr="0085494C">
        <w:rPr>
          <w:rFonts w:ascii="Verdana" w:hAnsi="Verdana"/>
          <w:color w:val="000000"/>
          <w:spacing w:val="28"/>
          <w:sz w:val="20"/>
          <w:lang w:val="es-AR"/>
        </w:rPr>
        <w:t xml:space="preserve"> </w:t>
      </w:r>
      <w:r w:rsidRPr="0085494C">
        <w:rPr>
          <w:rFonts w:ascii="Verdana" w:hAnsi="Verdana"/>
          <w:color w:val="000000"/>
          <w:sz w:val="20"/>
          <w:lang w:val="es-AR"/>
        </w:rPr>
        <w:t>el</w:t>
      </w:r>
      <w:r w:rsidRPr="0085494C">
        <w:rPr>
          <w:rFonts w:ascii="Verdana" w:hAnsi="Verdana"/>
          <w:color w:val="000000"/>
          <w:spacing w:val="27"/>
          <w:sz w:val="20"/>
          <w:lang w:val="es-AR"/>
        </w:rPr>
        <w:t xml:space="preserve"> </w:t>
      </w:r>
      <w:r w:rsidRPr="0085494C">
        <w:rPr>
          <w:rFonts w:ascii="Verdana" w:hAnsi="Verdana"/>
          <w:color w:val="000000"/>
          <w:sz w:val="20"/>
          <w:lang w:val="es-AR"/>
        </w:rPr>
        <w:t>tamaño</w:t>
      </w:r>
      <w:r w:rsidRPr="0085494C">
        <w:rPr>
          <w:rFonts w:ascii="Verdana" w:hAnsi="Verdana"/>
          <w:color w:val="000000"/>
          <w:spacing w:val="31"/>
          <w:sz w:val="20"/>
          <w:lang w:val="es-AR"/>
        </w:rPr>
        <w:t xml:space="preserve"> </w:t>
      </w:r>
      <w:r w:rsidRPr="0085494C">
        <w:rPr>
          <w:rFonts w:ascii="Verdana" w:hAnsi="Verdana"/>
          <w:color w:val="000000"/>
          <w:sz w:val="20"/>
          <w:lang w:val="es-AR"/>
        </w:rPr>
        <w:t>mitológico</w:t>
      </w:r>
      <w:r w:rsidRPr="0085494C">
        <w:rPr>
          <w:rFonts w:ascii="Verdana" w:hAnsi="Verdana"/>
          <w:color w:val="000000"/>
          <w:spacing w:val="30"/>
          <w:sz w:val="20"/>
          <w:lang w:val="es-AR"/>
        </w:rPr>
        <w:t xml:space="preserve"> </w:t>
      </w:r>
      <w:r w:rsidRPr="0085494C">
        <w:rPr>
          <w:rFonts w:ascii="Verdana" w:hAnsi="Verdana"/>
          <w:color w:val="000000"/>
          <w:sz w:val="20"/>
          <w:lang w:val="es-AR"/>
        </w:rPr>
        <w:t>de</w:t>
      </w:r>
      <w:r w:rsidRPr="0085494C">
        <w:rPr>
          <w:rFonts w:ascii="Verdana" w:hAnsi="Verdana"/>
          <w:color w:val="000000"/>
          <w:spacing w:val="24"/>
          <w:sz w:val="20"/>
          <w:lang w:val="es-AR"/>
        </w:rPr>
        <w:t xml:space="preserve"> </w:t>
      </w:r>
      <w:r w:rsidRPr="0085494C">
        <w:rPr>
          <w:rFonts w:ascii="Verdana" w:hAnsi="Verdana"/>
          <w:color w:val="000000"/>
          <w:sz w:val="20"/>
          <w:lang w:val="es-AR"/>
        </w:rPr>
        <w:t>Abraham</w:t>
      </w:r>
      <w:r w:rsidRPr="0085494C">
        <w:rPr>
          <w:rFonts w:ascii="Verdana" w:hAnsi="Verdana"/>
          <w:color w:val="000000"/>
          <w:spacing w:val="24"/>
          <w:sz w:val="20"/>
          <w:lang w:val="es-AR"/>
        </w:rPr>
        <w:t xml:space="preserve"> </w:t>
      </w:r>
      <w:r w:rsidRPr="0085494C">
        <w:rPr>
          <w:rFonts w:ascii="Verdana" w:hAnsi="Verdana"/>
          <w:color w:val="000000"/>
          <w:sz w:val="20"/>
          <w:lang w:val="es-AR"/>
        </w:rPr>
        <w:t>Lincoln,</w:t>
      </w:r>
      <w:r w:rsidRPr="0085494C">
        <w:rPr>
          <w:rFonts w:ascii="Verdana" w:hAnsi="Verdana"/>
          <w:color w:val="000000"/>
          <w:spacing w:val="28"/>
          <w:sz w:val="20"/>
          <w:lang w:val="es-AR"/>
        </w:rPr>
        <w:t xml:space="preserve"> </w:t>
      </w:r>
      <w:r w:rsidRPr="0085494C">
        <w:rPr>
          <w:rFonts w:ascii="Verdana" w:hAnsi="Verdana"/>
          <w:color w:val="000000"/>
          <w:sz w:val="20"/>
          <w:lang w:val="es-AR"/>
        </w:rPr>
        <w:t>los</w:t>
      </w:r>
      <w:r w:rsidRPr="0085494C">
        <w:rPr>
          <w:rFonts w:ascii="Verdana" w:hAnsi="Verdana"/>
          <w:color w:val="000000"/>
          <w:spacing w:val="27"/>
          <w:sz w:val="20"/>
          <w:lang w:val="es-AR"/>
        </w:rPr>
        <w:t xml:space="preserve"> </w:t>
      </w:r>
      <w:r w:rsidRPr="0085494C">
        <w:rPr>
          <w:rFonts w:ascii="Verdana" w:hAnsi="Verdana"/>
          <w:color w:val="000000"/>
          <w:sz w:val="20"/>
          <w:lang w:val="es-AR"/>
        </w:rPr>
        <w:t>quinientos</w:t>
      </w:r>
      <w:r w:rsidRPr="0085494C">
        <w:rPr>
          <w:rFonts w:ascii="Verdana" w:hAnsi="Verdana"/>
          <w:color w:val="000000"/>
          <w:spacing w:val="28"/>
          <w:sz w:val="20"/>
          <w:lang w:val="es-AR"/>
        </w:rPr>
        <w:t xml:space="preserve"> </w:t>
      </w:r>
      <w:r w:rsidRPr="0085494C">
        <w:rPr>
          <w:rFonts w:ascii="Verdana" w:hAnsi="Verdana"/>
          <w:color w:val="000000"/>
          <w:sz w:val="20"/>
          <w:lang w:val="es-AR"/>
        </w:rPr>
        <w:t>mil</w:t>
      </w:r>
      <w:r w:rsidRPr="0085494C">
        <w:rPr>
          <w:rFonts w:ascii="Verdana" w:hAnsi="Verdana"/>
          <w:color w:val="000000"/>
          <w:spacing w:val="30"/>
          <w:sz w:val="20"/>
          <w:lang w:val="es-AR"/>
        </w:rPr>
        <w:t xml:space="preserve"> </w:t>
      </w:r>
      <w:r w:rsidRPr="0085494C">
        <w:rPr>
          <w:rFonts w:ascii="Verdana" w:hAnsi="Verdana"/>
          <w:color w:val="000000"/>
          <w:sz w:val="20"/>
          <w:lang w:val="es-AR"/>
        </w:rPr>
        <w:t xml:space="preserve">muertos de la Guerra de Secesión, los tres mil trescientos millones gastados en pensiones militares, la estatua del imaginario Falucho, la admisión del verbo </w:t>
      </w:r>
      <w:r w:rsidRPr="0085494C">
        <w:rPr>
          <w:rFonts w:ascii="Verdana" w:hAnsi="Verdana"/>
          <w:i/>
          <w:color w:val="000000"/>
          <w:sz w:val="20"/>
          <w:lang w:val="es-AR"/>
        </w:rPr>
        <w:t xml:space="preserve">linchar </w:t>
      </w:r>
      <w:r w:rsidRPr="0085494C">
        <w:rPr>
          <w:rFonts w:ascii="Verdana" w:hAnsi="Verdana"/>
          <w:color w:val="000000"/>
          <w:sz w:val="20"/>
          <w:lang w:val="es-AR"/>
        </w:rPr>
        <w:t xml:space="preserve">en la décimotercera edición del Diccionario de la Academia, el impetuoso film </w:t>
      </w:r>
      <w:r w:rsidRPr="0085494C">
        <w:rPr>
          <w:rFonts w:ascii="Verdana" w:hAnsi="Verdana"/>
          <w:i/>
          <w:color w:val="000000"/>
          <w:sz w:val="20"/>
          <w:lang w:val="es-AR"/>
        </w:rPr>
        <w:t xml:space="preserve">Aleluya, </w:t>
      </w:r>
      <w:r w:rsidRPr="0085494C">
        <w:rPr>
          <w:rFonts w:ascii="Verdana" w:hAnsi="Verdana"/>
          <w:color w:val="000000"/>
          <w:sz w:val="20"/>
          <w:lang w:val="es-AR"/>
        </w:rPr>
        <w:t xml:space="preserve">la fornida carga a la bayoneta llevada por Soler al frente de sus </w:t>
      </w:r>
      <w:r w:rsidRPr="0085494C">
        <w:rPr>
          <w:rFonts w:ascii="Verdana" w:hAnsi="Verdana"/>
          <w:i/>
          <w:color w:val="000000"/>
          <w:sz w:val="20"/>
          <w:lang w:val="es-AR"/>
        </w:rPr>
        <w:t xml:space="preserve">Pardos y Morenos </w:t>
      </w:r>
      <w:r w:rsidRPr="0085494C">
        <w:rPr>
          <w:rFonts w:ascii="Verdana" w:hAnsi="Verdana"/>
          <w:color w:val="000000"/>
          <w:sz w:val="20"/>
          <w:lang w:val="es-AR"/>
        </w:rPr>
        <w:t>en el Cerrito, la gracia de la señorita de Tal, el moreno que asesinó Martín Fierro, la</w:t>
      </w:r>
      <w:r w:rsidRPr="0085494C">
        <w:rPr>
          <w:rFonts w:ascii="Verdana" w:hAnsi="Verdana"/>
          <w:color w:val="000000"/>
          <w:spacing w:val="80"/>
          <w:sz w:val="20"/>
          <w:lang w:val="es-AR"/>
        </w:rPr>
        <w:t xml:space="preserve"> </w:t>
      </w:r>
      <w:r w:rsidRPr="0085494C">
        <w:rPr>
          <w:rFonts w:ascii="Verdana" w:hAnsi="Verdana"/>
          <w:color w:val="000000"/>
          <w:sz w:val="20"/>
          <w:lang w:val="es-AR"/>
        </w:rPr>
        <w:t xml:space="preserve">deplorable rumba </w:t>
      </w:r>
      <w:r w:rsidRPr="0085494C">
        <w:rPr>
          <w:rFonts w:ascii="Verdana" w:hAnsi="Verdana"/>
          <w:i/>
          <w:color w:val="000000"/>
          <w:sz w:val="20"/>
          <w:lang w:val="es-AR"/>
        </w:rPr>
        <w:t xml:space="preserve">El Manisero, </w:t>
      </w:r>
      <w:r w:rsidRPr="0085494C">
        <w:rPr>
          <w:rFonts w:ascii="Verdana" w:hAnsi="Verdana"/>
          <w:color w:val="000000"/>
          <w:sz w:val="20"/>
          <w:lang w:val="es-AR"/>
        </w:rPr>
        <w:t xml:space="preserve">el napoleonismo arrestado y encalabozado de Toussaint Louverture, la cruz y la serpiente en Haití, la sangre de las cabras degolladas por el machete del </w:t>
      </w:r>
      <w:r w:rsidRPr="0085494C">
        <w:rPr>
          <w:rFonts w:ascii="Verdana" w:hAnsi="Verdana"/>
          <w:i/>
          <w:color w:val="000000"/>
          <w:sz w:val="20"/>
          <w:lang w:val="es-AR"/>
        </w:rPr>
        <w:t xml:space="preserve">papaloi, </w:t>
      </w:r>
      <w:r w:rsidRPr="0085494C">
        <w:rPr>
          <w:rFonts w:ascii="Verdana" w:hAnsi="Verdana"/>
          <w:color w:val="000000"/>
          <w:sz w:val="20"/>
          <w:lang w:val="es-AR"/>
        </w:rPr>
        <w:t>la habanera madre del tango, el candombe.</w:t>
      </w:r>
    </w:p>
    <w:p w14:paraId="1D25FC4E"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Además:</w:t>
      </w:r>
      <w:r w:rsidRPr="0085494C">
        <w:rPr>
          <w:rFonts w:ascii="Verdana" w:hAnsi="Verdana"/>
          <w:color w:val="000000"/>
          <w:spacing w:val="12"/>
          <w:sz w:val="20"/>
          <w:lang w:val="es-AR"/>
        </w:rPr>
        <w:t xml:space="preserve"> </w:t>
      </w:r>
      <w:r w:rsidRPr="0085494C">
        <w:rPr>
          <w:rFonts w:ascii="Verdana" w:hAnsi="Verdana"/>
          <w:color w:val="000000"/>
          <w:sz w:val="20"/>
          <w:lang w:val="es-AR"/>
        </w:rPr>
        <w:t>la</w:t>
      </w:r>
      <w:r w:rsidRPr="0085494C">
        <w:rPr>
          <w:rFonts w:ascii="Verdana" w:hAnsi="Verdana"/>
          <w:color w:val="000000"/>
          <w:spacing w:val="12"/>
          <w:sz w:val="20"/>
          <w:lang w:val="es-AR"/>
        </w:rPr>
        <w:t xml:space="preserve"> </w:t>
      </w:r>
      <w:r w:rsidRPr="0085494C">
        <w:rPr>
          <w:rFonts w:ascii="Verdana" w:hAnsi="Verdana"/>
          <w:color w:val="000000"/>
          <w:sz w:val="20"/>
          <w:lang w:val="es-AR"/>
        </w:rPr>
        <w:t>culpable</w:t>
      </w:r>
      <w:r w:rsidRPr="0085494C">
        <w:rPr>
          <w:rFonts w:ascii="Verdana" w:hAnsi="Verdana"/>
          <w:color w:val="000000"/>
          <w:spacing w:val="11"/>
          <w:sz w:val="20"/>
          <w:lang w:val="es-AR"/>
        </w:rPr>
        <w:t xml:space="preserve"> </w:t>
      </w:r>
      <w:r w:rsidRPr="0085494C">
        <w:rPr>
          <w:rFonts w:ascii="Verdana" w:hAnsi="Verdana"/>
          <w:color w:val="000000"/>
          <w:sz w:val="20"/>
          <w:lang w:val="es-AR"/>
        </w:rPr>
        <w:t>y</w:t>
      </w:r>
      <w:r w:rsidRPr="0085494C">
        <w:rPr>
          <w:rFonts w:ascii="Verdana" w:hAnsi="Verdana"/>
          <w:color w:val="000000"/>
          <w:spacing w:val="13"/>
          <w:sz w:val="20"/>
          <w:lang w:val="es-AR"/>
        </w:rPr>
        <w:t xml:space="preserve"> </w:t>
      </w:r>
      <w:r w:rsidRPr="0085494C">
        <w:rPr>
          <w:rFonts w:ascii="Verdana" w:hAnsi="Verdana"/>
          <w:color w:val="000000"/>
          <w:sz w:val="20"/>
          <w:lang w:val="es-AR"/>
        </w:rPr>
        <w:t>magnífica</w:t>
      </w:r>
      <w:r w:rsidRPr="0085494C">
        <w:rPr>
          <w:rFonts w:ascii="Verdana" w:hAnsi="Verdana"/>
          <w:color w:val="000000"/>
          <w:spacing w:val="10"/>
          <w:sz w:val="20"/>
          <w:lang w:val="es-AR"/>
        </w:rPr>
        <w:t xml:space="preserve"> </w:t>
      </w:r>
      <w:r w:rsidRPr="0085494C">
        <w:rPr>
          <w:rFonts w:ascii="Verdana" w:hAnsi="Verdana"/>
          <w:color w:val="000000"/>
          <w:sz w:val="20"/>
          <w:lang w:val="es-AR"/>
        </w:rPr>
        <w:t>existencia</w:t>
      </w:r>
      <w:r w:rsidRPr="0085494C">
        <w:rPr>
          <w:rFonts w:ascii="Verdana" w:hAnsi="Verdana"/>
          <w:color w:val="000000"/>
          <w:spacing w:val="12"/>
          <w:sz w:val="20"/>
          <w:lang w:val="es-AR"/>
        </w:rPr>
        <w:t xml:space="preserve"> </w:t>
      </w:r>
      <w:r w:rsidRPr="0085494C">
        <w:rPr>
          <w:rFonts w:ascii="Verdana" w:hAnsi="Verdana"/>
          <w:color w:val="000000"/>
          <w:sz w:val="20"/>
          <w:lang w:val="es-AR"/>
        </w:rPr>
        <w:t>del</w:t>
      </w:r>
      <w:r w:rsidRPr="0085494C">
        <w:rPr>
          <w:rFonts w:ascii="Verdana" w:hAnsi="Verdana"/>
          <w:color w:val="000000"/>
          <w:spacing w:val="12"/>
          <w:sz w:val="20"/>
          <w:lang w:val="es-AR"/>
        </w:rPr>
        <w:t xml:space="preserve"> </w:t>
      </w:r>
      <w:r w:rsidRPr="0085494C">
        <w:rPr>
          <w:rFonts w:ascii="Verdana" w:hAnsi="Verdana"/>
          <w:color w:val="000000"/>
          <w:sz w:val="20"/>
          <w:lang w:val="es-AR"/>
        </w:rPr>
        <w:t>atroz</w:t>
      </w:r>
      <w:r w:rsidRPr="0085494C">
        <w:rPr>
          <w:rFonts w:ascii="Verdana" w:hAnsi="Verdana"/>
          <w:color w:val="000000"/>
          <w:spacing w:val="12"/>
          <w:sz w:val="20"/>
          <w:lang w:val="es-AR"/>
        </w:rPr>
        <w:t xml:space="preserve"> </w:t>
      </w:r>
      <w:r w:rsidRPr="0085494C">
        <w:rPr>
          <w:rFonts w:ascii="Verdana" w:hAnsi="Verdana"/>
          <w:color w:val="000000"/>
          <w:sz w:val="20"/>
          <w:lang w:val="es-AR"/>
        </w:rPr>
        <w:t>redentor</w:t>
      </w:r>
      <w:r w:rsidRPr="0085494C">
        <w:rPr>
          <w:rFonts w:ascii="Verdana" w:hAnsi="Verdana"/>
          <w:color w:val="000000"/>
          <w:spacing w:val="12"/>
          <w:sz w:val="20"/>
          <w:lang w:val="es-AR"/>
        </w:rPr>
        <w:t xml:space="preserve"> </w:t>
      </w:r>
      <w:r w:rsidRPr="0085494C">
        <w:rPr>
          <w:rFonts w:ascii="Verdana" w:hAnsi="Verdana"/>
          <w:color w:val="000000"/>
          <w:sz w:val="20"/>
          <w:lang w:val="es-AR"/>
        </w:rPr>
        <w:t>Lazarus</w:t>
      </w:r>
      <w:r w:rsidRPr="0085494C">
        <w:rPr>
          <w:rFonts w:ascii="Verdana" w:hAnsi="Verdana"/>
          <w:color w:val="000000"/>
          <w:spacing w:val="12"/>
          <w:sz w:val="20"/>
          <w:lang w:val="es-AR"/>
        </w:rPr>
        <w:t xml:space="preserve"> </w:t>
      </w:r>
      <w:r w:rsidRPr="0085494C">
        <w:rPr>
          <w:rFonts w:ascii="Verdana" w:hAnsi="Verdana"/>
          <w:color w:val="000000"/>
          <w:spacing w:val="-2"/>
          <w:sz w:val="20"/>
          <w:lang w:val="es-AR"/>
        </w:rPr>
        <w:t>Morell.</w:t>
      </w:r>
    </w:p>
    <w:p w14:paraId="554D03E4"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069B2D94"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0A3041E3" w14:textId="77777777" w:rsidR="00FA6BB0" w:rsidRPr="0085494C" w:rsidRDefault="00FA6BB0" w:rsidP="0085494C">
      <w:pPr>
        <w:pStyle w:val="Heading2"/>
        <w:keepNext w:val="0"/>
        <w:keepLines w:val="0"/>
        <w:suppressAutoHyphens/>
        <w:spacing w:before="0" w:line="240" w:lineRule="auto"/>
        <w:jc w:val="both"/>
        <w:rPr>
          <w:rFonts w:ascii="Verdana" w:hAnsi="Verdana"/>
          <w:b w:val="0"/>
          <w:bCs w:val="0"/>
          <w:color w:val="000000"/>
          <w:spacing w:val="-2"/>
          <w:sz w:val="20"/>
          <w:lang w:val="es-AR"/>
        </w:rPr>
      </w:pPr>
      <w:r w:rsidRPr="0085494C">
        <w:rPr>
          <w:rFonts w:ascii="Verdana" w:hAnsi="Verdana"/>
          <w:b w:val="0"/>
          <w:bCs w:val="0"/>
          <w:color w:val="000000"/>
          <w:sz w:val="20"/>
          <w:lang w:val="es-AR"/>
        </w:rPr>
        <w:t>EL</w:t>
      </w:r>
      <w:r w:rsidRPr="0085494C">
        <w:rPr>
          <w:rFonts w:ascii="Verdana" w:hAnsi="Verdana"/>
          <w:b w:val="0"/>
          <w:bCs w:val="0"/>
          <w:color w:val="000000"/>
          <w:spacing w:val="5"/>
          <w:sz w:val="20"/>
          <w:lang w:val="es-AR"/>
        </w:rPr>
        <w:t xml:space="preserve"> </w:t>
      </w:r>
      <w:r w:rsidRPr="0085494C">
        <w:rPr>
          <w:rFonts w:ascii="Verdana" w:hAnsi="Verdana"/>
          <w:b w:val="0"/>
          <w:bCs w:val="0"/>
          <w:color w:val="000000"/>
          <w:spacing w:val="-2"/>
          <w:sz w:val="20"/>
          <w:lang w:val="es-AR"/>
        </w:rPr>
        <w:t>LUGAR</w:t>
      </w:r>
    </w:p>
    <w:p w14:paraId="785C6100"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0B023E68"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El Padre de las Aguas, el Mississippi, el río más extenso del mundo, fue el digno teatro de</w:t>
      </w:r>
      <w:r w:rsidRPr="0085494C">
        <w:rPr>
          <w:rFonts w:ascii="Verdana" w:hAnsi="Verdana"/>
          <w:color w:val="000000"/>
          <w:spacing w:val="26"/>
          <w:sz w:val="20"/>
          <w:lang w:val="es-AR"/>
        </w:rPr>
        <w:t xml:space="preserve"> </w:t>
      </w:r>
      <w:r w:rsidRPr="0085494C">
        <w:rPr>
          <w:rFonts w:ascii="Verdana" w:hAnsi="Verdana"/>
          <w:color w:val="000000"/>
          <w:sz w:val="20"/>
          <w:lang w:val="es-AR"/>
        </w:rPr>
        <w:t>ese</w:t>
      </w:r>
      <w:r w:rsidRPr="0085494C">
        <w:rPr>
          <w:rFonts w:ascii="Verdana" w:hAnsi="Verdana"/>
          <w:color w:val="000000"/>
          <w:spacing w:val="26"/>
          <w:sz w:val="20"/>
          <w:lang w:val="es-AR"/>
        </w:rPr>
        <w:t xml:space="preserve"> </w:t>
      </w:r>
      <w:r w:rsidRPr="0085494C">
        <w:rPr>
          <w:rFonts w:ascii="Verdana" w:hAnsi="Verdana"/>
          <w:color w:val="000000"/>
          <w:sz w:val="20"/>
          <w:lang w:val="es-AR"/>
        </w:rPr>
        <w:t>incomparable canalla.</w:t>
      </w:r>
      <w:r w:rsidRPr="0085494C">
        <w:rPr>
          <w:rFonts w:ascii="Verdana" w:hAnsi="Verdana"/>
          <w:color w:val="000000"/>
          <w:spacing w:val="25"/>
          <w:sz w:val="20"/>
          <w:lang w:val="es-AR"/>
        </w:rPr>
        <w:t xml:space="preserve"> </w:t>
      </w:r>
      <w:r w:rsidRPr="0085494C">
        <w:rPr>
          <w:rFonts w:ascii="Verdana" w:hAnsi="Verdana"/>
          <w:color w:val="000000"/>
          <w:sz w:val="20"/>
          <w:lang w:val="es-AR"/>
        </w:rPr>
        <w:t>(Álvarez</w:t>
      </w:r>
      <w:r w:rsidRPr="0085494C">
        <w:rPr>
          <w:rFonts w:ascii="Verdana" w:hAnsi="Verdana"/>
          <w:color w:val="000000"/>
          <w:spacing w:val="25"/>
          <w:sz w:val="20"/>
          <w:lang w:val="es-AR"/>
        </w:rPr>
        <w:t xml:space="preserve"> </w:t>
      </w:r>
      <w:r w:rsidRPr="0085494C">
        <w:rPr>
          <w:rFonts w:ascii="Verdana" w:hAnsi="Verdana"/>
          <w:color w:val="000000"/>
          <w:sz w:val="20"/>
          <w:lang w:val="es-AR"/>
        </w:rPr>
        <w:t>de</w:t>
      </w:r>
      <w:r w:rsidRPr="0085494C">
        <w:rPr>
          <w:rFonts w:ascii="Verdana" w:hAnsi="Verdana"/>
          <w:color w:val="000000"/>
          <w:spacing w:val="26"/>
          <w:sz w:val="20"/>
          <w:lang w:val="es-AR"/>
        </w:rPr>
        <w:t xml:space="preserve"> </w:t>
      </w:r>
      <w:r w:rsidRPr="0085494C">
        <w:rPr>
          <w:rFonts w:ascii="Verdana" w:hAnsi="Verdana"/>
          <w:color w:val="000000"/>
          <w:sz w:val="20"/>
          <w:lang w:val="es-AR"/>
        </w:rPr>
        <w:t>Pineda lo</w:t>
      </w:r>
      <w:r w:rsidRPr="0085494C">
        <w:rPr>
          <w:rFonts w:ascii="Verdana" w:hAnsi="Verdana"/>
          <w:color w:val="000000"/>
          <w:spacing w:val="25"/>
          <w:sz w:val="20"/>
          <w:lang w:val="es-AR"/>
        </w:rPr>
        <w:t xml:space="preserve"> </w:t>
      </w:r>
      <w:r w:rsidRPr="0085494C">
        <w:rPr>
          <w:rFonts w:ascii="Verdana" w:hAnsi="Verdana"/>
          <w:color w:val="000000"/>
          <w:sz w:val="20"/>
          <w:lang w:val="es-AR"/>
        </w:rPr>
        <w:t>descubrió y</w:t>
      </w:r>
      <w:r w:rsidRPr="0085494C">
        <w:rPr>
          <w:rFonts w:ascii="Verdana" w:hAnsi="Verdana"/>
          <w:color w:val="000000"/>
          <w:spacing w:val="27"/>
          <w:sz w:val="20"/>
          <w:lang w:val="es-AR"/>
        </w:rPr>
        <w:t xml:space="preserve"> </w:t>
      </w:r>
      <w:r w:rsidRPr="0085494C">
        <w:rPr>
          <w:rFonts w:ascii="Verdana" w:hAnsi="Verdana"/>
          <w:color w:val="000000"/>
          <w:sz w:val="20"/>
          <w:lang w:val="es-AR"/>
        </w:rPr>
        <w:t>su</w:t>
      </w:r>
      <w:r w:rsidRPr="0085494C">
        <w:rPr>
          <w:rFonts w:ascii="Verdana" w:hAnsi="Verdana"/>
          <w:color w:val="000000"/>
          <w:spacing w:val="25"/>
          <w:sz w:val="20"/>
          <w:lang w:val="es-AR"/>
        </w:rPr>
        <w:t xml:space="preserve"> </w:t>
      </w:r>
      <w:r w:rsidRPr="0085494C">
        <w:rPr>
          <w:rFonts w:ascii="Verdana" w:hAnsi="Verdana"/>
          <w:color w:val="000000"/>
          <w:sz w:val="20"/>
          <w:lang w:val="es-AR"/>
        </w:rPr>
        <w:t>primer</w:t>
      </w:r>
      <w:r w:rsidRPr="0085494C">
        <w:rPr>
          <w:rFonts w:ascii="Verdana" w:hAnsi="Verdana"/>
          <w:color w:val="000000"/>
          <w:spacing w:val="25"/>
          <w:sz w:val="20"/>
          <w:lang w:val="es-AR"/>
        </w:rPr>
        <w:t xml:space="preserve"> </w:t>
      </w:r>
      <w:r w:rsidRPr="0085494C">
        <w:rPr>
          <w:rFonts w:ascii="Verdana" w:hAnsi="Verdana"/>
          <w:color w:val="000000"/>
          <w:sz w:val="20"/>
          <w:lang w:val="es-AR"/>
        </w:rPr>
        <w:t>explorador fue el capitán Hernando de Soto, antiguo conquistador del Perú, que distrajo los meses</w:t>
      </w:r>
      <w:r w:rsidRPr="0085494C">
        <w:rPr>
          <w:rFonts w:ascii="Verdana" w:hAnsi="Verdana"/>
          <w:color w:val="000000"/>
          <w:spacing w:val="40"/>
          <w:sz w:val="20"/>
          <w:lang w:val="es-AR"/>
        </w:rPr>
        <w:t xml:space="preserve"> </w:t>
      </w:r>
      <w:r w:rsidRPr="0085494C">
        <w:rPr>
          <w:rFonts w:ascii="Verdana" w:hAnsi="Verdana"/>
          <w:color w:val="000000"/>
          <w:sz w:val="20"/>
          <w:lang w:val="es-AR"/>
        </w:rPr>
        <w:t>de prisión del Inca Atahualpa enseñándole el juego del ajedrez. Murió y le dieron por sepultura sus aguas.)</w:t>
      </w:r>
    </w:p>
    <w:p w14:paraId="7020C391"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El Mississippi es río de pecho ancho; es un infinito y oscuro hermano del Paraná, del Uruguay,</w:t>
      </w:r>
      <w:r w:rsidRPr="0085494C">
        <w:rPr>
          <w:rFonts w:ascii="Verdana" w:hAnsi="Verdana"/>
          <w:color w:val="000000"/>
          <w:spacing w:val="24"/>
          <w:sz w:val="20"/>
          <w:lang w:val="es-AR"/>
        </w:rPr>
        <w:t xml:space="preserve"> </w:t>
      </w:r>
      <w:r w:rsidRPr="0085494C">
        <w:rPr>
          <w:rFonts w:ascii="Verdana" w:hAnsi="Verdana"/>
          <w:color w:val="000000"/>
          <w:sz w:val="20"/>
          <w:lang w:val="es-AR"/>
        </w:rPr>
        <w:t>del</w:t>
      </w:r>
      <w:r w:rsidRPr="0085494C">
        <w:rPr>
          <w:rFonts w:ascii="Verdana" w:hAnsi="Verdana"/>
          <w:color w:val="000000"/>
          <w:spacing w:val="23"/>
          <w:sz w:val="20"/>
          <w:lang w:val="es-AR"/>
        </w:rPr>
        <w:t xml:space="preserve"> </w:t>
      </w:r>
      <w:r w:rsidRPr="0085494C">
        <w:rPr>
          <w:rFonts w:ascii="Verdana" w:hAnsi="Verdana"/>
          <w:color w:val="000000"/>
          <w:sz w:val="20"/>
          <w:lang w:val="es-AR"/>
        </w:rPr>
        <w:t>Amazonas</w:t>
      </w:r>
      <w:r w:rsidRPr="0085494C">
        <w:rPr>
          <w:rFonts w:ascii="Verdana" w:hAnsi="Verdana"/>
          <w:color w:val="000000"/>
          <w:spacing w:val="24"/>
          <w:sz w:val="20"/>
          <w:lang w:val="es-AR"/>
        </w:rPr>
        <w:t xml:space="preserve"> </w:t>
      </w:r>
      <w:r w:rsidRPr="0085494C">
        <w:rPr>
          <w:rFonts w:ascii="Verdana" w:hAnsi="Verdana"/>
          <w:color w:val="000000"/>
          <w:sz w:val="20"/>
          <w:lang w:val="es-AR"/>
        </w:rPr>
        <w:t>y</w:t>
      </w:r>
      <w:r w:rsidRPr="0085494C">
        <w:rPr>
          <w:rFonts w:ascii="Verdana" w:hAnsi="Verdana"/>
          <w:color w:val="000000"/>
          <w:spacing w:val="25"/>
          <w:sz w:val="20"/>
          <w:lang w:val="es-AR"/>
        </w:rPr>
        <w:t xml:space="preserve"> </w:t>
      </w:r>
      <w:r w:rsidRPr="0085494C">
        <w:rPr>
          <w:rFonts w:ascii="Verdana" w:hAnsi="Verdana"/>
          <w:color w:val="000000"/>
          <w:sz w:val="20"/>
          <w:lang w:val="es-AR"/>
        </w:rPr>
        <w:t>del</w:t>
      </w:r>
      <w:r w:rsidRPr="0085494C">
        <w:rPr>
          <w:rFonts w:ascii="Verdana" w:hAnsi="Verdana"/>
          <w:color w:val="000000"/>
          <w:spacing w:val="24"/>
          <w:sz w:val="20"/>
          <w:lang w:val="es-AR"/>
        </w:rPr>
        <w:t xml:space="preserve"> </w:t>
      </w:r>
      <w:r w:rsidRPr="0085494C">
        <w:rPr>
          <w:rFonts w:ascii="Verdana" w:hAnsi="Verdana"/>
          <w:color w:val="000000"/>
          <w:sz w:val="20"/>
          <w:lang w:val="es-AR"/>
        </w:rPr>
        <w:t>Orinoco.</w:t>
      </w:r>
      <w:r w:rsidRPr="0085494C">
        <w:rPr>
          <w:rFonts w:ascii="Verdana" w:hAnsi="Verdana"/>
          <w:color w:val="000000"/>
          <w:spacing w:val="23"/>
          <w:sz w:val="20"/>
          <w:lang w:val="es-AR"/>
        </w:rPr>
        <w:t xml:space="preserve"> </w:t>
      </w:r>
      <w:r w:rsidRPr="0085494C">
        <w:rPr>
          <w:rFonts w:ascii="Verdana" w:hAnsi="Verdana"/>
          <w:color w:val="000000"/>
          <w:sz w:val="20"/>
          <w:lang w:val="es-AR"/>
        </w:rPr>
        <w:t>Es</w:t>
      </w:r>
      <w:r w:rsidRPr="0085494C">
        <w:rPr>
          <w:rFonts w:ascii="Verdana" w:hAnsi="Verdana"/>
          <w:color w:val="000000"/>
          <w:spacing w:val="24"/>
          <w:sz w:val="20"/>
          <w:lang w:val="es-AR"/>
        </w:rPr>
        <w:t xml:space="preserve"> </w:t>
      </w:r>
      <w:r w:rsidRPr="0085494C">
        <w:rPr>
          <w:rFonts w:ascii="Verdana" w:hAnsi="Verdana"/>
          <w:color w:val="000000"/>
          <w:sz w:val="20"/>
          <w:lang w:val="es-AR"/>
        </w:rPr>
        <w:t>un</w:t>
      </w:r>
      <w:r w:rsidRPr="0085494C">
        <w:rPr>
          <w:rFonts w:ascii="Verdana" w:hAnsi="Verdana"/>
          <w:color w:val="000000"/>
          <w:spacing w:val="23"/>
          <w:sz w:val="20"/>
          <w:lang w:val="es-AR"/>
        </w:rPr>
        <w:t xml:space="preserve"> </w:t>
      </w:r>
      <w:r w:rsidRPr="0085494C">
        <w:rPr>
          <w:rFonts w:ascii="Verdana" w:hAnsi="Verdana"/>
          <w:color w:val="000000"/>
          <w:sz w:val="20"/>
          <w:lang w:val="es-AR"/>
        </w:rPr>
        <w:t>río</w:t>
      </w:r>
      <w:r w:rsidRPr="0085494C">
        <w:rPr>
          <w:rFonts w:ascii="Verdana" w:hAnsi="Verdana"/>
          <w:color w:val="000000"/>
          <w:spacing w:val="25"/>
          <w:sz w:val="20"/>
          <w:lang w:val="es-AR"/>
        </w:rPr>
        <w:t xml:space="preserve"> </w:t>
      </w:r>
      <w:r w:rsidRPr="0085494C">
        <w:rPr>
          <w:rFonts w:ascii="Verdana" w:hAnsi="Verdana"/>
          <w:color w:val="000000"/>
          <w:sz w:val="20"/>
          <w:lang w:val="es-AR"/>
        </w:rPr>
        <w:t>de</w:t>
      </w:r>
      <w:r w:rsidRPr="0085494C">
        <w:rPr>
          <w:rFonts w:ascii="Verdana" w:hAnsi="Verdana"/>
          <w:color w:val="000000"/>
          <w:spacing w:val="25"/>
          <w:sz w:val="20"/>
          <w:lang w:val="es-AR"/>
        </w:rPr>
        <w:t xml:space="preserve"> </w:t>
      </w:r>
      <w:r w:rsidRPr="0085494C">
        <w:rPr>
          <w:rFonts w:ascii="Verdana" w:hAnsi="Verdana"/>
          <w:color w:val="000000"/>
          <w:sz w:val="20"/>
          <w:lang w:val="es-AR"/>
        </w:rPr>
        <w:t>aguas</w:t>
      </w:r>
      <w:r w:rsidRPr="0085494C">
        <w:rPr>
          <w:rFonts w:ascii="Verdana" w:hAnsi="Verdana"/>
          <w:color w:val="000000"/>
          <w:spacing w:val="26"/>
          <w:sz w:val="20"/>
          <w:lang w:val="es-AR"/>
        </w:rPr>
        <w:t xml:space="preserve"> </w:t>
      </w:r>
      <w:r w:rsidRPr="0085494C">
        <w:rPr>
          <w:rFonts w:ascii="Verdana" w:hAnsi="Verdana"/>
          <w:color w:val="000000"/>
          <w:sz w:val="20"/>
          <w:lang w:val="es-AR"/>
        </w:rPr>
        <w:t>mulatas;</w:t>
      </w:r>
      <w:r w:rsidRPr="0085494C">
        <w:rPr>
          <w:rFonts w:ascii="Verdana" w:hAnsi="Verdana"/>
          <w:color w:val="000000"/>
          <w:spacing w:val="25"/>
          <w:sz w:val="20"/>
          <w:lang w:val="es-AR"/>
        </w:rPr>
        <w:t xml:space="preserve"> </w:t>
      </w:r>
      <w:r w:rsidRPr="0085494C">
        <w:rPr>
          <w:rFonts w:ascii="Verdana" w:hAnsi="Verdana"/>
          <w:color w:val="000000"/>
          <w:sz w:val="20"/>
          <w:lang w:val="es-AR"/>
        </w:rPr>
        <w:t>más</w:t>
      </w:r>
      <w:r w:rsidRPr="0085494C">
        <w:rPr>
          <w:rFonts w:ascii="Verdana" w:hAnsi="Verdana"/>
          <w:color w:val="000000"/>
          <w:spacing w:val="24"/>
          <w:sz w:val="20"/>
          <w:lang w:val="es-AR"/>
        </w:rPr>
        <w:t xml:space="preserve"> </w:t>
      </w:r>
      <w:r w:rsidRPr="0085494C">
        <w:rPr>
          <w:rFonts w:ascii="Verdana" w:hAnsi="Verdana"/>
          <w:color w:val="000000"/>
          <w:sz w:val="20"/>
          <w:lang w:val="es-AR"/>
        </w:rPr>
        <w:t>de cuatrocientos millones de toneladas de fango insultan anualmente el Golfo de Méjico, descargadas por él. Tanta basura venerable y antigua ha construido un delta, donde los gigantescos</w:t>
      </w:r>
      <w:r w:rsidRPr="0085494C">
        <w:rPr>
          <w:rFonts w:ascii="Verdana" w:hAnsi="Verdana"/>
          <w:color w:val="000000"/>
          <w:spacing w:val="26"/>
          <w:sz w:val="20"/>
          <w:lang w:val="es-AR"/>
        </w:rPr>
        <w:t xml:space="preserve"> </w:t>
      </w:r>
      <w:r w:rsidRPr="0085494C">
        <w:rPr>
          <w:rFonts w:ascii="Verdana" w:hAnsi="Verdana"/>
          <w:color w:val="000000"/>
          <w:sz w:val="20"/>
          <w:lang w:val="es-AR"/>
        </w:rPr>
        <w:t>cipreses</w:t>
      </w:r>
      <w:r w:rsidRPr="0085494C">
        <w:rPr>
          <w:rFonts w:ascii="Verdana" w:hAnsi="Verdana"/>
          <w:color w:val="000000"/>
          <w:spacing w:val="24"/>
          <w:sz w:val="20"/>
          <w:lang w:val="es-AR"/>
        </w:rPr>
        <w:t xml:space="preserve"> </w:t>
      </w:r>
      <w:r w:rsidRPr="0085494C">
        <w:rPr>
          <w:rFonts w:ascii="Verdana" w:hAnsi="Verdana"/>
          <w:color w:val="000000"/>
          <w:sz w:val="20"/>
          <w:lang w:val="es-AR"/>
        </w:rPr>
        <w:t>de</w:t>
      </w:r>
      <w:r w:rsidRPr="0085494C">
        <w:rPr>
          <w:rFonts w:ascii="Verdana" w:hAnsi="Verdana"/>
          <w:color w:val="000000"/>
          <w:spacing w:val="23"/>
          <w:sz w:val="20"/>
          <w:lang w:val="es-AR"/>
        </w:rPr>
        <w:t xml:space="preserve"> </w:t>
      </w:r>
      <w:r w:rsidRPr="0085494C">
        <w:rPr>
          <w:rFonts w:ascii="Verdana" w:hAnsi="Verdana"/>
          <w:color w:val="000000"/>
          <w:sz w:val="20"/>
          <w:lang w:val="es-AR"/>
        </w:rPr>
        <w:t>los</w:t>
      </w:r>
      <w:r w:rsidRPr="0085494C">
        <w:rPr>
          <w:rFonts w:ascii="Verdana" w:hAnsi="Verdana"/>
          <w:color w:val="000000"/>
          <w:spacing w:val="24"/>
          <w:sz w:val="20"/>
          <w:lang w:val="es-AR"/>
        </w:rPr>
        <w:t xml:space="preserve"> </w:t>
      </w:r>
      <w:r w:rsidRPr="0085494C">
        <w:rPr>
          <w:rFonts w:ascii="Verdana" w:hAnsi="Verdana"/>
          <w:color w:val="000000"/>
          <w:sz w:val="20"/>
          <w:lang w:val="es-AR"/>
        </w:rPr>
        <w:t>pantanos</w:t>
      </w:r>
      <w:r w:rsidRPr="0085494C">
        <w:rPr>
          <w:rFonts w:ascii="Verdana" w:hAnsi="Verdana"/>
          <w:color w:val="000000"/>
          <w:spacing w:val="26"/>
          <w:sz w:val="20"/>
          <w:lang w:val="es-AR"/>
        </w:rPr>
        <w:t xml:space="preserve"> </w:t>
      </w:r>
      <w:r w:rsidRPr="0085494C">
        <w:rPr>
          <w:rFonts w:ascii="Verdana" w:hAnsi="Verdana"/>
          <w:color w:val="000000"/>
          <w:sz w:val="20"/>
          <w:lang w:val="es-AR"/>
        </w:rPr>
        <w:t>crecen</w:t>
      </w:r>
      <w:r w:rsidRPr="0085494C">
        <w:rPr>
          <w:rFonts w:ascii="Verdana" w:hAnsi="Verdana"/>
          <w:color w:val="000000"/>
          <w:spacing w:val="24"/>
          <w:sz w:val="20"/>
          <w:lang w:val="es-AR"/>
        </w:rPr>
        <w:t xml:space="preserve"> </w:t>
      </w:r>
      <w:r w:rsidRPr="0085494C">
        <w:rPr>
          <w:rFonts w:ascii="Verdana" w:hAnsi="Verdana"/>
          <w:color w:val="000000"/>
          <w:sz w:val="20"/>
          <w:lang w:val="es-AR"/>
        </w:rPr>
        <w:t>de</w:t>
      </w:r>
      <w:r w:rsidRPr="0085494C">
        <w:rPr>
          <w:rFonts w:ascii="Verdana" w:hAnsi="Verdana"/>
          <w:color w:val="000000"/>
          <w:spacing w:val="26"/>
          <w:sz w:val="20"/>
          <w:lang w:val="es-AR"/>
        </w:rPr>
        <w:t xml:space="preserve"> </w:t>
      </w:r>
      <w:r w:rsidRPr="0085494C">
        <w:rPr>
          <w:rFonts w:ascii="Verdana" w:hAnsi="Verdana"/>
          <w:color w:val="000000"/>
          <w:sz w:val="20"/>
          <w:lang w:val="es-AR"/>
        </w:rPr>
        <w:t>los</w:t>
      </w:r>
      <w:r w:rsidRPr="0085494C">
        <w:rPr>
          <w:rFonts w:ascii="Verdana" w:hAnsi="Verdana"/>
          <w:color w:val="000000"/>
          <w:spacing w:val="21"/>
          <w:sz w:val="20"/>
          <w:lang w:val="es-AR"/>
        </w:rPr>
        <w:t xml:space="preserve"> </w:t>
      </w:r>
      <w:r w:rsidRPr="0085494C">
        <w:rPr>
          <w:rFonts w:ascii="Verdana" w:hAnsi="Verdana"/>
          <w:color w:val="000000"/>
          <w:sz w:val="20"/>
          <w:lang w:val="es-AR"/>
        </w:rPr>
        <w:t>despojos</w:t>
      </w:r>
      <w:r w:rsidRPr="0085494C">
        <w:rPr>
          <w:rFonts w:ascii="Verdana" w:hAnsi="Verdana"/>
          <w:color w:val="000000"/>
          <w:spacing w:val="24"/>
          <w:sz w:val="20"/>
          <w:lang w:val="es-AR"/>
        </w:rPr>
        <w:t xml:space="preserve"> </w:t>
      </w:r>
      <w:r w:rsidRPr="0085494C">
        <w:rPr>
          <w:rFonts w:ascii="Verdana" w:hAnsi="Verdana"/>
          <w:color w:val="000000"/>
          <w:sz w:val="20"/>
          <w:lang w:val="es-AR"/>
        </w:rPr>
        <w:t>de</w:t>
      </w:r>
      <w:r w:rsidRPr="0085494C">
        <w:rPr>
          <w:rFonts w:ascii="Verdana" w:hAnsi="Verdana"/>
          <w:color w:val="000000"/>
          <w:spacing w:val="23"/>
          <w:sz w:val="20"/>
          <w:lang w:val="es-AR"/>
        </w:rPr>
        <w:t xml:space="preserve"> </w:t>
      </w:r>
      <w:r w:rsidRPr="0085494C">
        <w:rPr>
          <w:rFonts w:ascii="Verdana" w:hAnsi="Verdana"/>
          <w:color w:val="000000"/>
          <w:sz w:val="20"/>
          <w:lang w:val="es-AR"/>
        </w:rPr>
        <w:t>un</w:t>
      </w:r>
      <w:r w:rsidRPr="0085494C">
        <w:rPr>
          <w:rFonts w:ascii="Verdana" w:hAnsi="Verdana"/>
          <w:color w:val="000000"/>
          <w:spacing w:val="26"/>
          <w:sz w:val="20"/>
          <w:lang w:val="es-AR"/>
        </w:rPr>
        <w:t xml:space="preserve"> </w:t>
      </w:r>
      <w:r w:rsidRPr="0085494C">
        <w:rPr>
          <w:rFonts w:ascii="Verdana" w:hAnsi="Verdana"/>
          <w:color w:val="000000"/>
          <w:sz w:val="20"/>
          <w:lang w:val="es-AR"/>
        </w:rPr>
        <w:t>continente</w:t>
      </w:r>
      <w:r w:rsidRPr="0085494C">
        <w:rPr>
          <w:rFonts w:ascii="Verdana" w:hAnsi="Verdana"/>
          <w:color w:val="000000"/>
          <w:spacing w:val="26"/>
          <w:sz w:val="20"/>
          <w:lang w:val="es-AR"/>
        </w:rPr>
        <w:t xml:space="preserve"> </w:t>
      </w:r>
      <w:r w:rsidRPr="0085494C">
        <w:rPr>
          <w:rFonts w:ascii="Verdana" w:hAnsi="Verdana"/>
          <w:color w:val="000000"/>
          <w:sz w:val="20"/>
          <w:lang w:val="es-AR"/>
        </w:rPr>
        <w:t>en perpetua disolución y donde los laberintos de barro, de pescados muertos y de juncos, dilatan las fronteras y la paz de su fétido imperio. Más arriba, a la altura del Arkansas y</w:t>
      </w:r>
      <w:r w:rsidRPr="0085494C">
        <w:rPr>
          <w:rFonts w:ascii="Verdana" w:hAnsi="Verdana"/>
          <w:color w:val="000000"/>
          <w:spacing w:val="40"/>
          <w:sz w:val="20"/>
          <w:lang w:val="es-AR"/>
        </w:rPr>
        <w:t xml:space="preserve"> </w:t>
      </w:r>
      <w:r w:rsidRPr="0085494C">
        <w:rPr>
          <w:rFonts w:ascii="Verdana" w:hAnsi="Verdana"/>
          <w:color w:val="000000"/>
          <w:sz w:val="20"/>
          <w:lang w:val="es-AR"/>
        </w:rPr>
        <w:t>del Ohio, se alargan tierras bajas también. Las habita una estirpe amarillenta de hombres escuálidos, propensos a la fiebre, que miran con avidez las piedras y el hierro, porque</w:t>
      </w:r>
      <w:r w:rsidRPr="0085494C">
        <w:rPr>
          <w:rFonts w:ascii="Verdana" w:hAnsi="Verdana"/>
          <w:color w:val="000000"/>
          <w:spacing w:val="40"/>
          <w:sz w:val="20"/>
          <w:lang w:val="es-AR"/>
        </w:rPr>
        <w:t xml:space="preserve"> </w:t>
      </w:r>
      <w:r w:rsidRPr="0085494C">
        <w:rPr>
          <w:rFonts w:ascii="Verdana" w:hAnsi="Verdana"/>
          <w:color w:val="000000"/>
          <w:sz w:val="20"/>
          <w:lang w:val="es-AR"/>
        </w:rPr>
        <w:t>entre ellos no hay otra cosa que arena y leña y agua turbia.</w:t>
      </w:r>
    </w:p>
    <w:p w14:paraId="33FB7CD3"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51F07AE6"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11A7B801" w14:textId="77777777" w:rsidR="00FA6BB0" w:rsidRPr="0085494C" w:rsidRDefault="00FA6BB0" w:rsidP="0085494C">
      <w:pPr>
        <w:pStyle w:val="Heading2"/>
        <w:keepNext w:val="0"/>
        <w:keepLines w:val="0"/>
        <w:suppressAutoHyphens/>
        <w:spacing w:before="0" w:line="240" w:lineRule="auto"/>
        <w:jc w:val="both"/>
        <w:rPr>
          <w:rFonts w:ascii="Verdana" w:hAnsi="Verdana"/>
          <w:b w:val="0"/>
          <w:bCs w:val="0"/>
          <w:color w:val="000000"/>
          <w:spacing w:val="-2"/>
          <w:sz w:val="20"/>
          <w:lang w:val="es-AR"/>
        </w:rPr>
      </w:pPr>
      <w:r w:rsidRPr="0085494C">
        <w:rPr>
          <w:rFonts w:ascii="Verdana" w:hAnsi="Verdana"/>
          <w:b w:val="0"/>
          <w:bCs w:val="0"/>
          <w:color w:val="000000"/>
          <w:sz w:val="20"/>
          <w:lang w:val="es-AR"/>
        </w:rPr>
        <w:t>LOS</w:t>
      </w:r>
      <w:r w:rsidRPr="0085494C">
        <w:rPr>
          <w:rFonts w:ascii="Verdana" w:hAnsi="Verdana"/>
          <w:b w:val="0"/>
          <w:bCs w:val="0"/>
          <w:color w:val="000000"/>
          <w:spacing w:val="7"/>
          <w:sz w:val="20"/>
          <w:lang w:val="es-AR"/>
        </w:rPr>
        <w:t xml:space="preserve"> </w:t>
      </w:r>
      <w:r w:rsidRPr="0085494C">
        <w:rPr>
          <w:rFonts w:ascii="Verdana" w:hAnsi="Verdana"/>
          <w:b w:val="0"/>
          <w:bCs w:val="0"/>
          <w:color w:val="000000"/>
          <w:spacing w:val="-2"/>
          <w:sz w:val="20"/>
          <w:lang w:val="es-AR"/>
        </w:rPr>
        <w:t>HOMBRES</w:t>
      </w:r>
    </w:p>
    <w:p w14:paraId="6A4AA7CC"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4D14281B"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A principios del siglo XIX (la fecha que nos interesa) las vastas plantaciones de algodón que había en las orillas eran trabajadas por negros, de sol a sol. Dormían en cabañas de madera, sobre el piso de tierra. Fuera de la relación madre-hijo, los parentescos eran convencionales</w:t>
      </w:r>
      <w:r w:rsidRPr="0085494C">
        <w:rPr>
          <w:rFonts w:ascii="Verdana" w:hAnsi="Verdana"/>
          <w:color w:val="000000"/>
          <w:spacing w:val="30"/>
          <w:sz w:val="20"/>
          <w:lang w:val="es-AR"/>
        </w:rPr>
        <w:t xml:space="preserve"> </w:t>
      </w:r>
      <w:r w:rsidRPr="0085494C">
        <w:rPr>
          <w:rFonts w:ascii="Verdana" w:hAnsi="Verdana"/>
          <w:color w:val="000000"/>
          <w:sz w:val="20"/>
          <w:lang w:val="es-AR"/>
        </w:rPr>
        <w:t>y</w:t>
      </w:r>
      <w:r w:rsidRPr="0085494C">
        <w:rPr>
          <w:rFonts w:ascii="Verdana" w:hAnsi="Verdana"/>
          <w:color w:val="000000"/>
          <w:spacing w:val="36"/>
          <w:sz w:val="20"/>
          <w:lang w:val="es-AR"/>
        </w:rPr>
        <w:t xml:space="preserve"> </w:t>
      </w:r>
      <w:r w:rsidRPr="0085494C">
        <w:rPr>
          <w:rFonts w:ascii="Verdana" w:hAnsi="Verdana"/>
          <w:color w:val="000000"/>
          <w:sz w:val="20"/>
          <w:lang w:val="es-AR"/>
        </w:rPr>
        <w:t>turbios.</w:t>
      </w:r>
      <w:r w:rsidRPr="0085494C">
        <w:rPr>
          <w:rFonts w:ascii="Verdana" w:hAnsi="Verdana"/>
          <w:color w:val="000000"/>
          <w:spacing w:val="33"/>
          <w:sz w:val="20"/>
          <w:lang w:val="es-AR"/>
        </w:rPr>
        <w:t xml:space="preserve"> </w:t>
      </w:r>
      <w:r w:rsidRPr="0085494C">
        <w:rPr>
          <w:rFonts w:ascii="Verdana" w:hAnsi="Verdana"/>
          <w:color w:val="000000"/>
          <w:sz w:val="20"/>
          <w:lang w:val="es-AR"/>
        </w:rPr>
        <w:t>Nombres</w:t>
      </w:r>
      <w:r w:rsidRPr="0085494C">
        <w:rPr>
          <w:rFonts w:ascii="Verdana" w:hAnsi="Verdana"/>
          <w:color w:val="000000"/>
          <w:spacing w:val="33"/>
          <w:sz w:val="20"/>
          <w:lang w:val="es-AR"/>
        </w:rPr>
        <w:t xml:space="preserve"> </w:t>
      </w:r>
      <w:r w:rsidRPr="0085494C">
        <w:rPr>
          <w:rFonts w:ascii="Verdana" w:hAnsi="Verdana"/>
          <w:color w:val="000000"/>
          <w:sz w:val="20"/>
          <w:lang w:val="es-AR"/>
        </w:rPr>
        <w:t>tenían,</w:t>
      </w:r>
      <w:r w:rsidRPr="0085494C">
        <w:rPr>
          <w:rFonts w:ascii="Verdana" w:hAnsi="Verdana"/>
          <w:color w:val="000000"/>
          <w:spacing w:val="33"/>
          <w:sz w:val="20"/>
          <w:lang w:val="es-AR"/>
        </w:rPr>
        <w:t xml:space="preserve"> </w:t>
      </w:r>
      <w:r w:rsidRPr="0085494C">
        <w:rPr>
          <w:rFonts w:ascii="Verdana" w:hAnsi="Verdana"/>
          <w:color w:val="000000"/>
          <w:sz w:val="20"/>
          <w:lang w:val="es-AR"/>
        </w:rPr>
        <w:t>pero</w:t>
      </w:r>
      <w:r w:rsidRPr="0085494C">
        <w:rPr>
          <w:rFonts w:ascii="Verdana" w:hAnsi="Verdana"/>
          <w:color w:val="000000"/>
          <w:spacing w:val="33"/>
          <w:sz w:val="20"/>
          <w:lang w:val="es-AR"/>
        </w:rPr>
        <w:t xml:space="preserve"> </w:t>
      </w:r>
      <w:r w:rsidRPr="0085494C">
        <w:rPr>
          <w:rFonts w:ascii="Verdana" w:hAnsi="Verdana"/>
          <w:color w:val="000000"/>
          <w:sz w:val="20"/>
          <w:lang w:val="es-AR"/>
        </w:rPr>
        <w:t>podían</w:t>
      </w:r>
      <w:r w:rsidRPr="0085494C">
        <w:rPr>
          <w:rFonts w:ascii="Verdana" w:hAnsi="Verdana"/>
          <w:color w:val="000000"/>
          <w:spacing w:val="33"/>
          <w:sz w:val="20"/>
          <w:lang w:val="es-AR"/>
        </w:rPr>
        <w:t xml:space="preserve"> </w:t>
      </w:r>
      <w:r w:rsidRPr="0085494C">
        <w:rPr>
          <w:rFonts w:ascii="Verdana" w:hAnsi="Verdana"/>
          <w:color w:val="000000"/>
          <w:sz w:val="20"/>
          <w:lang w:val="es-AR"/>
        </w:rPr>
        <w:t>prescindir</w:t>
      </w:r>
      <w:r w:rsidRPr="0085494C">
        <w:rPr>
          <w:rFonts w:ascii="Verdana" w:hAnsi="Verdana"/>
          <w:color w:val="000000"/>
          <w:spacing w:val="33"/>
          <w:sz w:val="20"/>
          <w:lang w:val="es-AR"/>
        </w:rPr>
        <w:t xml:space="preserve"> </w:t>
      </w:r>
      <w:r w:rsidRPr="0085494C">
        <w:rPr>
          <w:rFonts w:ascii="Verdana" w:hAnsi="Verdana"/>
          <w:color w:val="000000"/>
          <w:sz w:val="20"/>
          <w:lang w:val="es-AR"/>
        </w:rPr>
        <w:t>de</w:t>
      </w:r>
      <w:r w:rsidRPr="0085494C">
        <w:rPr>
          <w:rFonts w:ascii="Verdana" w:hAnsi="Verdana"/>
          <w:color w:val="000000"/>
          <w:spacing w:val="35"/>
          <w:sz w:val="20"/>
          <w:lang w:val="es-AR"/>
        </w:rPr>
        <w:t xml:space="preserve"> </w:t>
      </w:r>
      <w:r w:rsidRPr="0085494C">
        <w:rPr>
          <w:rFonts w:ascii="Verdana" w:hAnsi="Verdana"/>
          <w:color w:val="000000"/>
          <w:sz w:val="20"/>
          <w:lang w:val="es-AR"/>
        </w:rPr>
        <w:t>apellidos.</w:t>
      </w:r>
      <w:r w:rsidRPr="0085494C">
        <w:rPr>
          <w:rFonts w:ascii="Verdana" w:hAnsi="Verdana"/>
          <w:color w:val="000000"/>
          <w:spacing w:val="33"/>
          <w:sz w:val="20"/>
          <w:lang w:val="es-AR"/>
        </w:rPr>
        <w:t xml:space="preserve"> </w:t>
      </w:r>
      <w:r w:rsidRPr="0085494C">
        <w:rPr>
          <w:rFonts w:ascii="Verdana" w:hAnsi="Verdana"/>
          <w:color w:val="000000"/>
          <w:sz w:val="20"/>
          <w:lang w:val="es-AR"/>
        </w:rPr>
        <w:t>No sabían leer. Su enternecida voz de falsete canturreaba un inglés de lentas vocales.</w:t>
      </w:r>
    </w:p>
    <w:p w14:paraId="19537C56"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Trabajaban en filas, encorvados bajo el rebenque del capataz. Huían, y hombres de</w:t>
      </w:r>
      <w:r w:rsidRPr="0085494C">
        <w:rPr>
          <w:rFonts w:ascii="Verdana" w:hAnsi="Verdana"/>
          <w:color w:val="000000"/>
          <w:spacing w:val="40"/>
          <w:sz w:val="20"/>
          <w:lang w:val="es-AR"/>
        </w:rPr>
        <w:t xml:space="preserve"> </w:t>
      </w:r>
      <w:r w:rsidRPr="0085494C">
        <w:rPr>
          <w:rFonts w:ascii="Verdana" w:hAnsi="Verdana"/>
          <w:color w:val="000000"/>
          <w:sz w:val="20"/>
          <w:lang w:val="es-AR"/>
        </w:rPr>
        <w:t>barba entera saltaban sobre hermosos caballos y los rastreaban fuertes perros de presa.</w:t>
      </w:r>
    </w:p>
    <w:p w14:paraId="32D5B1A1"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A un sedimento de esperanzas bestiales y miedos africanos habían agregado las palabras de</w:t>
      </w:r>
      <w:r w:rsidRPr="0085494C">
        <w:rPr>
          <w:rFonts w:ascii="Verdana" w:hAnsi="Verdana"/>
          <w:color w:val="000000"/>
          <w:spacing w:val="20"/>
          <w:sz w:val="20"/>
          <w:lang w:val="es-AR"/>
        </w:rPr>
        <w:t xml:space="preserve"> </w:t>
      </w:r>
      <w:r w:rsidRPr="0085494C">
        <w:rPr>
          <w:rFonts w:ascii="Verdana" w:hAnsi="Verdana"/>
          <w:color w:val="000000"/>
          <w:sz w:val="20"/>
          <w:lang w:val="es-AR"/>
        </w:rPr>
        <w:t>la</w:t>
      </w:r>
      <w:r w:rsidRPr="0085494C">
        <w:rPr>
          <w:rFonts w:ascii="Verdana" w:hAnsi="Verdana"/>
          <w:color w:val="000000"/>
          <w:spacing w:val="17"/>
          <w:sz w:val="20"/>
          <w:lang w:val="es-AR"/>
        </w:rPr>
        <w:t xml:space="preserve"> </w:t>
      </w:r>
      <w:r w:rsidRPr="0085494C">
        <w:rPr>
          <w:rFonts w:ascii="Verdana" w:hAnsi="Verdana"/>
          <w:color w:val="000000"/>
          <w:sz w:val="20"/>
          <w:lang w:val="es-AR"/>
        </w:rPr>
        <w:t>Escritura:</w:t>
      </w:r>
      <w:r w:rsidRPr="0085494C">
        <w:rPr>
          <w:rFonts w:ascii="Verdana" w:hAnsi="Verdana"/>
          <w:color w:val="000000"/>
          <w:spacing w:val="20"/>
          <w:sz w:val="20"/>
          <w:lang w:val="es-AR"/>
        </w:rPr>
        <w:t xml:space="preserve"> </w:t>
      </w:r>
      <w:r w:rsidRPr="0085494C">
        <w:rPr>
          <w:rFonts w:ascii="Verdana" w:hAnsi="Verdana"/>
          <w:color w:val="000000"/>
          <w:sz w:val="20"/>
          <w:lang w:val="es-AR"/>
        </w:rPr>
        <w:t>su</w:t>
      </w:r>
      <w:r w:rsidRPr="0085494C">
        <w:rPr>
          <w:rFonts w:ascii="Verdana" w:hAnsi="Verdana"/>
          <w:color w:val="000000"/>
          <w:spacing w:val="20"/>
          <w:sz w:val="20"/>
          <w:lang w:val="es-AR"/>
        </w:rPr>
        <w:t xml:space="preserve"> </w:t>
      </w:r>
      <w:r w:rsidRPr="0085494C">
        <w:rPr>
          <w:rFonts w:ascii="Verdana" w:hAnsi="Verdana"/>
          <w:color w:val="000000"/>
          <w:sz w:val="20"/>
          <w:lang w:val="es-AR"/>
        </w:rPr>
        <w:t>fe</w:t>
      </w:r>
      <w:r w:rsidRPr="0085494C">
        <w:rPr>
          <w:rFonts w:ascii="Verdana" w:hAnsi="Verdana"/>
          <w:color w:val="000000"/>
          <w:spacing w:val="20"/>
          <w:sz w:val="20"/>
          <w:lang w:val="es-AR"/>
        </w:rPr>
        <w:t xml:space="preserve"> </w:t>
      </w:r>
      <w:r w:rsidRPr="0085494C">
        <w:rPr>
          <w:rFonts w:ascii="Verdana" w:hAnsi="Verdana"/>
          <w:color w:val="000000"/>
          <w:sz w:val="20"/>
          <w:lang w:val="es-AR"/>
        </w:rPr>
        <w:t>por</w:t>
      </w:r>
      <w:r w:rsidRPr="0085494C">
        <w:rPr>
          <w:rFonts w:ascii="Verdana" w:hAnsi="Verdana"/>
          <w:color w:val="000000"/>
          <w:spacing w:val="21"/>
          <w:sz w:val="20"/>
          <w:lang w:val="es-AR"/>
        </w:rPr>
        <w:t xml:space="preserve"> </w:t>
      </w:r>
      <w:r w:rsidRPr="0085494C">
        <w:rPr>
          <w:rFonts w:ascii="Verdana" w:hAnsi="Verdana"/>
          <w:color w:val="000000"/>
          <w:sz w:val="20"/>
          <w:lang w:val="es-AR"/>
        </w:rPr>
        <w:t>consiguiente</w:t>
      </w:r>
      <w:r w:rsidRPr="0085494C">
        <w:rPr>
          <w:rFonts w:ascii="Verdana" w:hAnsi="Verdana"/>
          <w:color w:val="000000"/>
          <w:spacing w:val="20"/>
          <w:sz w:val="20"/>
          <w:lang w:val="es-AR"/>
        </w:rPr>
        <w:t xml:space="preserve"> </w:t>
      </w:r>
      <w:r w:rsidRPr="0085494C">
        <w:rPr>
          <w:rFonts w:ascii="Verdana" w:hAnsi="Verdana"/>
          <w:color w:val="000000"/>
          <w:sz w:val="20"/>
          <w:lang w:val="es-AR"/>
        </w:rPr>
        <w:t>era</w:t>
      </w:r>
      <w:r w:rsidRPr="0085494C">
        <w:rPr>
          <w:rFonts w:ascii="Verdana" w:hAnsi="Verdana"/>
          <w:color w:val="000000"/>
          <w:spacing w:val="21"/>
          <w:sz w:val="20"/>
          <w:lang w:val="es-AR"/>
        </w:rPr>
        <w:t xml:space="preserve"> </w:t>
      </w:r>
      <w:r w:rsidRPr="0085494C">
        <w:rPr>
          <w:rFonts w:ascii="Verdana" w:hAnsi="Verdana"/>
          <w:color w:val="000000"/>
          <w:sz w:val="20"/>
          <w:lang w:val="es-AR"/>
        </w:rPr>
        <w:t>la</w:t>
      </w:r>
      <w:r w:rsidRPr="0085494C">
        <w:rPr>
          <w:rFonts w:ascii="Verdana" w:hAnsi="Verdana"/>
          <w:color w:val="000000"/>
          <w:spacing w:val="17"/>
          <w:sz w:val="20"/>
          <w:lang w:val="es-AR"/>
        </w:rPr>
        <w:t xml:space="preserve"> </w:t>
      </w:r>
      <w:r w:rsidRPr="0085494C">
        <w:rPr>
          <w:rFonts w:ascii="Verdana" w:hAnsi="Verdana"/>
          <w:color w:val="000000"/>
          <w:sz w:val="20"/>
          <w:lang w:val="es-AR"/>
        </w:rPr>
        <w:t>de</w:t>
      </w:r>
      <w:r w:rsidRPr="0085494C">
        <w:rPr>
          <w:rFonts w:ascii="Verdana" w:hAnsi="Verdana"/>
          <w:color w:val="000000"/>
          <w:spacing w:val="21"/>
          <w:sz w:val="20"/>
          <w:lang w:val="es-AR"/>
        </w:rPr>
        <w:t xml:space="preserve"> </w:t>
      </w:r>
      <w:r w:rsidRPr="0085494C">
        <w:rPr>
          <w:rFonts w:ascii="Verdana" w:hAnsi="Verdana"/>
          <w:color w:val="000000"/>
          <w:sz w:val="20"/>
          <w:lang w:val="es-AR"/>
        </w:rPr>
        <w:t>Cristo.</w:t>
      </w:r>
      <w:r w:rsidRPr="0085494C">
        <w:rPr>
          <w:rFonts w:ascii="Verdana" w:hAnsi="Verdana"/>
          <w:color w:val="000000"/>
          <w:spacing w:val="20"/>
          <w:sz w:val="20"/>
          <w:lang w:val="es-AR"/>
        </w:rPr>
        <w:t xml:space="preserve"> </w:t>
      </w:r>
      <w:r w:rsidRPr="0085494C">
        <w:rPr>
          <w:rFonts w:ascii="Verdana" w:hAnsi="Verdana"/>
          <w:color w:val="000000"/>
          <w:sz w:val="20"/>
          <w:lang w:val="es-AR"/>
        </w:rPr>
        <w:t>Cantaban</w:t>
      </w:r>
      <w:r w:rsidRPr="0085494C">
        <w:rPr>
          <w:rFonts w:ascii="Verdana" w:hAnsi="Verdana"/>
          <w:color w:val="000000"/>
          <w:spacing w:val="20"/>
          <w:sz w:val="20"/>
          <w:lang w:val="es-AR"/>
        </w:rPr>
        <w:t xml:space="preserve"> </w:t>
      </w:r>
      <w:r w:rsidRPr="0085494C">
        <w:rPr>
          <w:rFonts w:ascii="Verdana" w:hAnsi="Verdana"/>
          <w:color w:val="000000"/>
          <w:sz w:val="20"/>
          <w:lang w:val="es-AR"/>
        </w:rPr>
        <w:t>hondos</w:t>
      </w:r>
      <w:r w:rsidRPr="0085494C">
        <w:rPr>
          <w:rFonts w:ascii="Verdana" w:hAnsi="Verdana"/>
          <w:color w:val="000000"/>
          <w:spacing w:val="20"/>
          <w:sz w:val="20"/>
          <w:lang w:val="es-AR"/>
        </w:rPr>
        <w:t xml:space="preserve"> </w:t>
      </w:r>
      <w:r w:rsidRPr="0085494C">
        <w:rPr>
          <w:rFonts w:ascii="Verdana" w:hAnsi="Verdana"/>
          <w:color w:val="000000"/>
          <w:sz w:val="20"/>
          <w:lang w:val="es-AR"/>
        </w:rPr>
        <w:t>y</w:t>
      </w:r>
      <w:r w:rsidRPr="0085494C">
        <w:rPr>
          <w:rFonts w:ascii="Verdana" w:hAnsi="Verdana"/>
          <w:color w:val="000000"/>
          <w:spacing w:val="21"/>
          <w:sz w:val="20"/>
          <w:lang w:val="es-AR"/>
        </w:rPr>
        <w:t xml:space="preserve"> </w:t>
      </w:r>
      <w:r w:rsidRPr="0085494C">
        <w:rPr>
          <w:rFonts w:ascii="Verdana" w:hAnsi="Verdana"/>
          <w:color w:val="000000"/>
          <w:sz w:val="20"/>
          <w:lang w:val="es-AR"/>
        </w:rPr>
        <w:t>en</w:t>
      </w:r>
      <w:r w:rsidRPr="0085494C">
        <w:rPr>
          <w:rFonts w:ascii="Verdana" w:hAnsi="Verdana"/>
          <w:color w:val="000000"/>
          <w:spacing w:val="23"/>
          <w:sz w:val="20"/>
          <w:lang w:val="es-AR"/>
        </w:rPr>
        <w:t xml:space="preserve"> </w:t>
      </w:r>
      <w:r w:rsidRPr="0085494C">
        <w:rPr>
          <w:rFonts w:ascii="Verdana" w:hAnsi="Verdana"/>
          <w:color w:val="000000"/>
          <w:sz w:val="20"/>
          <w:lang w:val="es-AR"/>
        </w:rPr>
        <w:t xml:space="preserve">montón: </w:t>
      </w:r>
      <w:r w:rsidRPr="0085494C">
        <w:rPr>
          <w:rFonts w:ascii="Verdana" w:hAnsi="Verdana"/>
          <w:i/>
          <w:color w:val="000000"/>
          <w:sz w:val="20"/>
          <w:lang w:val="es-AR"/>
        </w:rPr>
        <w:t xml:space="preserve">Go down Moses. </w:t>
      </w:r>
      <w:r w:rsidRPr="0085494C">
        <w:rPr>
          <w:rFonts w:ascii="Verdana" w:hAnsi="Verdana"/>
          <w:color w:val="000000"/>
          <w:sz w:val="20"/>
          <w:lang w:val="es-AR"/>
        </w:rPr>
        <w:t>El Mississippi les servía de magnífica imagen del sórdido Jordán.</w:t>
      </w:r>
    </w:p>
    <w:p w14:paraId="4B0C44C8"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Los propietarios de esa tierra trabajadora y de esas negradas eran ociosos y ávidos caballeros de melena, que habitaban en largos caserones que miraban al río —siempre</w:t>
      </w:r>
      <w:r w:rsidRPr="0085494C">
        <w:rPr>
          <w:rFonts w:ascii="Verdana" w:hAnsi="Verdana"/>
          <w:color w:val="000000"/>
          <w:spacing w:val="40"/>
          <w:sz w:val="20"/>
          <w:lang w:val="es-AR"/>
        </w:rPr>
        <w:t xml:space="preserve"> </w:t>
      </w:r>
      <w:r w:rsidRPr="0085494C">
        <w:rPr>
          <w:rFonts w:ascii="Verdana" w:hAnsi="Verdana"/>
          <w:color w:val="000000"/>
          <w:sz w:val="20"/>
          <w:lang w:val="es-AR"/>
        </w:rPr>
        <w:t xml:space="preserve">con un pórtico pseudo griego de pino blanco. Un buen esclavo les costaba mil dólares y </w:t>
      </w:r>
      <w:r w:rsidRPr="0085494C">
        <w:rPr>
          <w:rFonts w:ascii="Verdana" w:hAnsi="Verdana"/>
          <w:color w:val="000000"/>
          <w:sz w:val="20"/>
          <w:lang w:val="es-AR"/>
        </w:rPr>
        <w:lastRenderedPageBreak/>
        <w:t>no duraba</w:t>
      </w:r>
      <w:r w:rsidRPr="0085494C">
        <w:rPr>
          <w:rFonts w:ascii="Verdana" w:hAnsi="Verdana"/>
          <w:color w:val="000000"/>
          <w:spacing w:val="29"/>
          <w:sz w:val="20"/>
          <w:lang w:val="es-AR"/>
        </w:rPr>
        <w:t xml:space="preserve"> </w:t>
      </w:r>
      <w:r w:rsidRPr="0085494C">
        <w:rPr>
          <w:rFonts w:ascii="Verdana" w:hAnsi="Verdana"/>
          <w:color w:val="000000"/>
          <w:sz w:val="20"/>
          <w:lang w:val="es-AR"/>
        </w:rPr>
        <w:t>mucho. Algunos</w:t>
      </w:r>
      <w:r w:rsidRPr="0085494C">
        <w:rPr>
          <w:rFonts w:ascii="Verdana" w:hAnsi="Verdana"/>
          <w:color w:val="000000"/>
          <w:spacing w:val="27"/>
          <w:sz w:val="20"/>
          <w:lang w:val="es-AR"/>
        </w:rPr>
        <w:t xml:space="preserve"> </w:t>
      </w:r>
      <w:r w:rsidRPr="0085494C">
        <w:rPr>
          <w:rFonts w:ascii="Verdana" w:hAnsi="Verdana"/>
          <w:color w:val="000000"/>
          <w:sz w:val="20"/>
          <w:lang w:val="es-AR"/>
        </w:rPr>
        <w:t>cometían</w:t>
      </w:r>
      <w:r w:rsidRPr="0085494C">
        <w:rPr>
          <w:rFonts w:ascii="Verdana" w:hAnsi="Verdana"/>
          <w:color w:val="000000"/>
          <w:spacing w:val="27"/>
          <w:sz w:val="20"/>
          <w:lang w:val="es-AR"/>
        </w:rPr>
        <w:t xml:space="preserve"> </w:t>
      </w:r>
      <w:r w:rsidRPr="0085494C">
        <w:rPr>
          <w:rFonts w:ascii="Verdana" w:hAnsi="Verdana"/>
          <w:color w:val="000000"/>
          <w:sz w:val="20"/>
          <w:lang w:val="es-AR"/>
        </w:rPr>
        <w:t>la</w:t>
      </w:r>
      <w:r w:rsidRPr="0085494C">
        <w:rPr>
          <w:rFonts w:ascii="Verdana" w:hAnsi="Verdana"/>
          <w:color w:val="000000"/>
          <w:spacing w:val="27"/>
          <w:sz w:val="20"/>
          <w:lang w:val="es-AR"/>
        </w:rPr>
        <w:t xml:space="preserve"> </w:t>
      </w:r>
      <w:r w:rsidRPr="0085494C">
        <w:rPr>
          <w:rFonts w:ascii="Verdana" w:hAnsi="Verdana"/>
          <w:color w:val="000000"/>
          <w:sz w:val="20"/>
          <w:lang w:val="es-AR"/>
        </w:rPr>
        <w:t>ingratitud</w:t>
      </w:r>
      <w:r w:rsidRPr="0085494C">
        <w:rPr>
          <w:rFonts w:ascii="Verdana" w:hAnsi="Verdana"/>
          <w:color w:val="000000"/>
          <w:spacing w:val="27"/>
          <w:sz w:val="20"/>
          <w:lang w:val="es-AR"/>
        </w:rPr>
        <w:t xml:space="preserve"> </w:t>
      </w:r>
      <w:r w:rsidRPr="0085494C">
        <w:rPr>
          <w:rFonts w:ascii="Verdana" w:hAnsi="Verdana"/>
          <w:color w:val="000000"/>
          <w:sz w:val="20"/>
          <w:lang w:val="es-AR"/>
        </w:rPr>
        <w:t>de</w:t>
      </w:r>
      <w:r w:rsidRPr="0085494C">
        <w:rPr>
          <w:rFonts w:ascii="Verdana" w:hAnsi="Verdana"/>
          <w:color w:val="000000"/>
          <w:spacing w:val="27"/>
          <w:sz w:val="20"/>
          <w:lang w:val="es-AR"/>
        </w:rPr>
        <w:t xml:space="preserve"> </w:t>
      </w:r>
      <w:r w:rsidRPr="0085494C">
        <w:rPr>
          <w:rFonts w:ascii="Verdana" w:hAnsi="Verdana"/>
          <w:color w:val="000000"/>
          <w:sz w:val="20"/>
          <w:lang w:val="es-AR"/>
        </w:rPr>
        <w:t>enfermarse y</w:t>
      </w:r>
      <w:r w:rsidRPr="0085494C">
        <w:rPr>
          <w:rFonts w:ascii="Verdana" w:hAnsi="Verdana"/>
          <w:color w:val="000000"/>
          <w:spacing w:val="30"/>
          <w:sz w:val="20"/>
          <w:lang w:val="es-AR"/>
        </w:rPr>
        <w:t xml:space="preserve"> </w:t>
      </w:r>
      <w:r w:rsidRPr="0085494C">
        <w:rPr>
          <w:rFonts w:ascii="Verdana" w:hAnsi="Verdana"/>
          <w:color w:val="000000"/>
          <w:sz w:val="20"/>
          <w:lang w:val="es-AR"/>
        </w:rPr>
        <w:t>morir.</w:t>
      </w:r>
      <w:r w:rsidRPr="0085494C">
        <w:rPr>
          <w:rFonts w:ascii="Verdana" w:hAnsi="Verdana"/>
          <w:color w:val="000000"/>
          <w:spacing w:val="27"/>
          <w:sz w:val="20"/>
          <w:lang w:val="es-AR"/>
        </w:rPr>
        <w:t xml:space="preserve"> </w:t>
      </w:r>
      <w:r w:rsidRPr="0085494C">
        <w:rPr>
          <w:rFonts w:ascii="Verdana" w:hAnsi="Verdana"/>
          <w:color w:val="000000"/>
          <w:sz w:val="20"/>
          <w:lang w:val="es-AR"/>
        </w:rPr>
        <w:t>Había que sacar de esos inseguros el mayor rendimiento. Por eso los tenían en los campos desde el primer</w:t>
      </w:r>
      <w:r w:rsidRPr="0085494C">
        <w:rPr>
          <w:rFonts w:ascii="Verdana" w:hAnsi="Verdana"/>
          <w:color w:val="000000"/>
          <w:spacing w:val="15"/>
          <w:sz w:val="20"/>
          <w:lang w:val="es-AR"/>
        </w:rPr>
        <w:t xml:space="preserve"> </w:t>
      </w:r>
      <w:r w:rsidRPr="0085494C">
        <w:rPr>
          <w:rFonts w:ascii="Verdana" w:hAnsi="Verdana"/>
          <w:color w:val="000000"/>
          <w:sz w:val="20"/>
          <w:lang w:val="es-AR"/>
        </w:rPr>
        <w:t>sol</w:t>
      </w:r>
      <w:r w:rsidRPr="0085494C">
        <w:rPr>
          <w:rFonts w:ascii="Verdana" w:hAnsi="Verdana"/>
          <w:color w:val="000000"/>
          <w:spacing w:val="12"/>
          <w:sz w:val="20"/>
          <w:lang w:val="es-AR"/>
        </w:rPr>
        <w:t xml:space="preserve"> </w:t>
      </w:r>
      <w:r w:rsidRPr="0085494C">
        <w:rPr>
          <w:rFonts w:ascii="Verdana" w:hAnsi="Verdana"/>
          <w:color w:val="000000"/>
          <w:sz w:val="20"/>
          <w:lang w:val="es-AR"/>
        </w:rPr>
        <w:t>hasta</w:t>
      </w:r>
      <w:r w:rsidRPr="0085494C">
        <w:rPr>
          <w:rFonts w:ascii="Verdana" w:hAnsi="Verdana"/>
          <w:color w:val="000000"/>
          <w:spacing w:val="12"/>
          <w:sz w:val="20"/>
          <w:lang w:val="es-AR"/>
        </w:rPr>
        <w:t xml:space="preserve"> </w:t>
      </w:r>
      <w:r w:rsidRPr="0085494C">
        <w:rPr>
          <w:rFonts w:ascii="Verdana" w:hAnsi="Verdana"/>
          <w:color w:val="000000"/>
          <w:sz w:val="20"/>
          <w:lang w:val="es-AR"/>
        </w:rPr>
        <w:t>el</w:t>
      </w:r>
      <w:r w:rsidRPr="0085494C">
        <w:rPr>
          <w:rFonts w:ascii="Verdana" w:hAnsi="Verdana"/>
          <w:color w:val="000000"/>
          <w:spacing w:val="12"/>
          <w:sz w:val="20"/>
          <w:lang w:val="es-AR"/>
        </w:rPr>
        <w:t xml:space="preserve"> </w:t>
      </w:r>
      <w:r w:rsidRPr="0085494C">
        <w:rPr>
          <w:rFonts w:ascii="Verdana" w:hAnsi="Verdana"/>
          <w:color w:val="000000"/>
          <w:sz w:val="20"/>
          <w:lang w:val="es-AR"/>
        </w:rPr>
        <w:t>último;</w:t>
      </w:r>
      <w:r w:rsidRPr="0085494C">
        <w:rPr>
          <w:rFonts w:ascii="Verdana" w:hAnsi="Verdana"/>
          <w:color w:val="000000"/>
          <w:spacing w:val="12"/>
          <w:sz w:val="20"/>
          <w:lang w:val="es-AR"/>
        </w:rPr>
        <w:t xml:space="preserve"> </w:t>
      </w:r>
      <w:r w:rsidRPr="0085494C">
        <w:rPr>
          <w:rFonts w:ascii="Verdana" w:hAnsi="Verdana"/>
          <w:color w:val="000000"/>
          <w:sz w:val="20"/>
          <w:lang w:val="es-AR"/>
        </w:rPr>
        <w:t>por</w:t>
      </w:r>
      <w:r w:rsidRPr="0085494C">
        <w:rPr>
          <w:rFonts w:ascii="Verdana" w:hAnsi="Verdana"/>
          <w:color w:val="000000"/>
          <w:spacing w:val="12"/>
          <w:sz w:val="20"/>
          <w:lang w:val="es-AR"/>
        </w:rPr>
        <w:t xml:space="preserve"> </w:t>
      </w:r>
      <w:r w:rsidRPr="0085494C">
        <w:rPr>
          <w:rFonts w:ascii="Verdana" w:hAnsi="Verdana"/>
          <w:color w:val="000000"/>
          <w:sz w:val="20"/>
          <w:lang w:val="es-AR"/>
        </w:rPr>
        <w:t>eso</w:t>
      </w:r>
      <w:r w:rsidRPr="0085494C">
        <w:rPr>
          <w:rFonts w:ascii="Verdana" w:hAnsi="Verdana"/>
          <w:color w:val="000000"/>
          <w:spacing w:val="12"/>
          <w:sz w:val="20"/>
          <w:lang w:val="es-AR"/>
        </w:rPr>
        <w:t xml:space="preserve"> </w:t>
      </w:r>
      <w:r w:rsidRPr="0085494C">
        <w:rPr>
          <w:rFonts w:ascii="Verdana" w:hAnsi="Verdana"/>
          <w:color w:val="000000"/>
          <w:sz w:val="20"/>
          <w:lang w:val="es-AR"/>
        </w:rPr>
        <w:t>requerían</w:t>
      </w:r>
      <w:r w:rsidRPr="0085494C">
        <w:rPr>
          <w:rFonts w:ascii="Verdana" w:hAnsi="Verdana"/>
          <w:color w:val="000000"/>
          <w:spacing w:val="12"/>
          <w:sz w:val="20"/>
          <w:lang w:val="es-AR"/>
        </w:rPr>
        <w:t xml:space="preserve"> </w:t>
      </w:r>
      <w:r w:rsidRPr="0085494C">
        <w:rPr>
          <w:rFonts w:ascii="Verdana" w:hAnsi="Verdana"/>
          <w:color w:val="000000"/>
          <w:sz w:val="20"/>
          <w:lang w:val="es-AR"/>
        </w:rPr>
        <w:t>de</w:t>
      </w:r>
      <w:r w:rsidRPr="0085494C">
        <w:rPr>
          <w:rFonts w:ascii="Verdana" w:hAnsi="Verdana"/>
          <w:color w:val="000000"/>
          <w:spacing w:val="13"/>
          <w:sz w:val="20"/>
          <w:lang w:val="es-AR"/>
        </w:rPr>
        <w:t xml:space="preserve"> </w:t>
      </w:r>
      <w:r w:rsidRPr="0085494C">
        <w:rPr>
          <w:rFonts w:ascii="Verdana" w:hAnsi="Verdana"/>
          <w:color w:val="000000"/>
          <w:sz w:val="20"/>
          <w:lang w:val="es-AR"/>
        </w:rPr>
        <w:t>las</w:t>
      </w:r>
      <w:r w:rsidRPr="0085494C">
        <w:rPr>
          <w:rFonts w:ascii="Verdana" w:hAnsi="Verdana"/>
          <w:color w:val="000000"/>
          <w:spacing w:val="12"/>
          <w:sz w:val="20"/>
          <w:lang w:val="es-AR"/>
        </w:rPr>
        <w:t xml:space="preserve"> </w:t>
      </w:r>
      <w:r w:rsidRPr="0085494C">
        <w:rPr>
          <w:rFonts w:ascii="Verdana" w:hAnsi="Verdana"/>
          <w:color w:val="000000"/>
          <w:sz w:val="20"/>
          <w:lang w:val="es-AR"/>
        </w:rPr>
        <w:t>fincas una</w:t>
      </w:r>
      <w:r w:rsidRPr="0085494C">
        <w:rPr>
          <w:rFonts w:ascii="Verdana" w:hAnsi="Verdana"/>
          <w:color w:val="000000"/>
          <w:spacing w:val="13"/>
          <w:sz w:val="20"/>
          <w:lang w:val="es-AR"/>
        </w:rPr>
        <w:t xml:space="preserve"> </w:t>
      </w:r>
      <w:r w:rsidRPr="0085494C">
        <w:rPr>
          <w:rFonts w:ascii="Verdana" w:hAnsi="Verdana"/>
          <w:color w:val="000000"/>
          <w:sz w:val="20"/>
          <w:lang w:val="es-AR"/>
        </w:rPr>
        <w:t>cosecha</w:t>
      </w:r>
      <w:r w:rsidRPr="0085494C">
        <w:rPr>
          <w:rFonts w:ascii="Verdana" w:hAnsi="Verdana"/>
          <w:color w:val="000000"/>
          <w:spacing w:val="12"/>
          <w:sz w:val="20"/>
          <w:lang w:val="es-AR"/>
        </w:rPr>
        <w:t xml:space="preserve"> </w:t>
      </w:r>
      <w:r w:rsidRPr="0085494C">
        <w:rPr>
          <w:rFonts w:ascii="Verdana" w:hAnsi="Verdana"/>
          <w:color w:val="000000"/>
          <w:sz w:val="20"/>
          <w:lang w:val="es-AR"/>
        </w:rPr>
        <w:t>anual de</w:t>
      </w:r>
      <w:r w:rsidRPr="0085494C">
        <w:rPr>
          <w:rFonts w:ascii="Verdana" w:hAnsi="Verdana"/>
          <w:color w:val="000000"/>
          <w:spacing w:val="13"/>
          <w:sz w:val="20"/>
          <w:lang w:val="es-AR"/>
        </w:rPr>
        <w:t xml:space="preserve"> </w:t>
      </w:r>
      <w:r w:rsidRPr="0085494C">
        <w:rPr>
          <w:rFonts w:ascii="Verdana" w:hAnsi="Verdana"/>
          <w:color w:val="000000"/>
          <w:sz w:val="20"/>
          <w:lang w:val="es-AR"/>
        </w:rPr>
        <w:t>algodón o tabaco o</w:t>
      </w:r>
      <w:r w:rsidRPr="0085494C">
        <w:rPr>
          <w:rFonts w:ascii="Verdana" w:hAnsi="Verdana"/>
          <w:color w:val="000000"/>
          <w:spacing w:val="22"/>
          <w:sz w:val="20"/>
          <w:lang w:val="es-AR"/>
        </w:rPr>
        <w:t xml:space="preserve"> </w:t>
      </w:r>
      <w:r w:rsidRPr="0085494C">
        <w:rPr>
          <w:rFonts w:ascii="Verdana" w:hAnsi="Verdana"/>
          <w:color w:val="000000"/>
          <w:sz w:val="20"/>
          <w:lang w:val="es-AR"/>
        </w:rPr>
        <w:t>azúcar. La tierra, fatigada</w:t>
      </w:r>
      <w:r w:rsidRPr="0085494C">
        <w:rPr>
          <w:rFonts w:ascii="Verdana" w:hAnsi="Verdana"/>
          <w:color w:val="000000"/>
          <w:spacing w:val="22"/>
          <w:sz w:val="20"/>
          <w:lang w:val="es-AR"/>
        </w:rPr>
        <w:t xml:space="preserve"> </w:t>
      </w:r>
      <w:r w:rsidRPr="0085494C">
        <w:rPr>
          <w:rFonts w:ascii="Verdana" w:hAnsi="Verdana"/>
          <w:color w:val="000000"/>
          <w:sz w:val="20"/>
          <w:lang w:val="es-AR"/>
        </w:rPr>
        <w:t>y</w:t>
      </w:r>
      <w:r w:rsidRPr="0085494C">
        <w:rPr>
          <w:rFonts w:ascii="Verdana" w:hAnsi="Verdana"/>
          <w:color w:val="000000"/>
          <w:spacing w:val="23"/>
          <w:sz w:val="20"/>
          <w:lang w:val="es-AR"/>
        </w:rPr>
        <w:t xml:space="preserve"> </w:t>
      </w:r>
      <w:r w:rsidRPr="0085494C">
        <w:rPr>
          <w:rFonts w:ascii="Verdana" w:hAnsi="Verdana"/>
          <w:color w:val="000000"/>
          <w:sz w:val="20"/>
          <w:lang w:val="es-AR"/>
        </w:rPr>
        <w:t>manoseada por esa cultura impaciente, quedaba</w:t>
      </w:r>
      <w:r w:rsidRPr="0085494C">
        <w:rPr>
          <w:rFonts w:ascii="Verdana" w:hAnsi="Verdana"/>
          <w:color w:val="000000"/>
          <w:spacing w:val="40"/>
          <w:sz w:val="20"/>
          <w:lang w:val="es-AR"/>
        </w:rPr>
        <w:t xml:space="preserve"> </w:t>
      </w:r>
      <w:r w:rsidRPr="0085494C">
        <w:rPr>
          <w:rFonts w:ascii="Verdana" w:hAnsi="Verdana"/>
          <w:color w:val="000000"/>
          <w:sz w:val="20"/>
          <w:lang w:val="es-AR"/>
        </w:rPr>
        <w:t>en</w:t>
      </w:r>
      <w:r w:rsidRPr="0085494C">
        <w:rPr>
          <w:rFonts w:ascii="Verdana" w:hAnsi="Verdana"/>
          <w:color w:val="000000"/>
          <w:spacing w:val="25"/>
          <w:sz w:val="20"/>
          <w:lang w:val="es-AR"/>
        </w:rPr>
        <w:t xml:space="preserve"> </w:t>
      </w:r>
      <w:r w:rsidRPr="0085494C">
        <w:rPr>
          <w:rFonts w:ascii="Verdana" w:hAnsi="Verdana"/>
          <w:color w:val="000000"/>
          <w:sz w:val="20"/>
          <w:lang w:val="es-AR"/>
        </w:rPr>
        <w:t>pocos</w:t>
      </w:r>
      <w:r w:rsidRPr="0085494C">
        <w:rPr>
          <w:rFonts w:ascii="Verdana" w:hAnsi="Verdana"/>
          <w:color w:val="000000"/>
          <w:spacing w:val="25"/>
          <w:sz w:val="20"/>
          <w:lang w:val="es-AR"/>
        </w:rPr>
        <w:t xml:space="preserve"> </w:t>
      </w:r>
      <w:r w:rsidRPr="0085494C">
        <w:rPr>
          <w:rFonts w:ascii="Verdana" w:hAnsi="Verdana"/>
          <w:color w:val="000000"/>
          <w:sz w:val="20"/>
          <w:lang w:val="es-AR"/>
        </w:rPr>
        <w:t>años</w:t>
      </w:r>
      <w:r w:rsidRPr="0085494C">
        <w:rPr>
          <w:rFonts w:ascii="Verdana" w:hAnsi="Verdana"/>
          <w:color w:val="000000"/>
          <w:spacing w:val="27"/>
          <w:sz w:val="20"/>
          <w:lang w:val="es-AR"/>
        </w:rPr>
        <w:t xml:space="preserve"> </w:t>
      </w:r>
      <w:r w:rsidRPr="0085494C">
        <w:rPr>
          <w:rFonts w:ascii="Verdana" w:hAnsi="Verdana"/>
          <w:color w:val="000000"/>
          <w:sz w:val="20"/>
          <w:lang w:val="es-AR"/>
        </w:rPr>
        <w:t>exhausta:</w:t>
      </w:r>
      <w:r w:rsidRPr="0085494C">
        <w:rPr>
          <w:rFonts w:ascii="Verdana" w:hAnsi="Verdana"/>
          <w:color w:val="000000"/>
          <w:spacing w:val="25"/>
          <w:sz w:val="20"/>
          <w:lang w:val="es-AR"/>
        </w:rPr>
        <w:t xml:space="preserve"> </w:t>
      </w:r>
      <w:r w:rsidRPr="0085494C">
        <w:rPr>
          <w:rFonts w:ascii="Verdana" w:hAnsi="Verdana"/>
          <w:color w:val="000000"/>
          <w:sz w:val="20"/>
          <w:lang w:val="es-AR"/>
        </w:rPr>
        <w:t>el</w:t>
      </w:r>
      <w:r w:rsidRPr="0085494C">
        <w:rPr>
          <w:rFonts w:ascii="Verdana" w:hAnsi="Verdana"/>
          <w:color w:val="000000"/>
          <w:spacing w:val="25"/>
          <w:sz w:val="20"/>
          <w:lang w:val="es-AR"/>
        </w:rPr>
        <w:t xml:space="preserve"> </w:t>
      </w:r>
      <w:r w:rsidRPr="0085494C">
        <w:rPr>
          <w:rFonts w:ascii="Verdana" w:hAnsi="Verdana"/>
          <w:color w:val="000000"/>
          <w:sz w:val="20"/>
          <w:lang w:val="es-AR"/>
        </w:rPr>
        <w:t>desierto</w:t>
      </w:r>
      <w:r w:rsidRPr="0085494C">
        <w:rPr>
          <w:rFonts w:ascii="Verdana" w:hAnsi="Verdana"/>
          <w:color w:val="000000"/>
          <w:spacing w:val="27"/>
          <w:sz w:val="20"/>
          <w:lang w:val="es-AR"/>
        </w:rPr>
        <w:t xml:space="preserve"> </w:t>
      </w:r>
      <w:r w:rsidRPr="0085494C">
        <w:rPr>
          <w:rFonts w:ascii="Verdana" w:hAnsi="Verdana"/>
          <w:color w:val="000000"/>
          <w:sz w:val="20"/>
          <w:lang w:val="es-AR"/>
        </w:rPr>
        <w:t>confuso</w:t>
      </w:r>
      <w:r w:rsidRPr="0085494C">
        <w:rPr>
          <w:rFonts w:ascii="Verdana" w:hAnsi="Verdana"/>
          <w:color w:val="000000"/>
          <w:spacing w:val="24"/>
          <w:sz w:val="20"/>
          <w:lang w:val="es-AR"/>
        </w:rPr>
        <w:t xml:space="preserve"> </w:t>
      </w:r>
      <w:r w:rsidRPr="0085494C">
        <w:rPr>
          <w:rFonts w:ascii="Verdana" w:hAnsi="Verdana"/>
          <w:color w:val="000000"/>
          <w:sz w:val="20"/>
          <w:lang w:val="es-AR"/>
        </w:rPr>
        <w:t>y</w:t>
      </w:r>
      <w:r w:rsidRPr="0085494C">
        <w:rPr>
          <w:rFonts w:ascii="Verdana" w:hAnsi="Verdana"/>
          <w:color w:val="000000"/>
          <w:spacing w:val="28"/>
          <w:sz w:val="20"/>
          <w:lang w:val="es-AR"/>
        </w:rPr>
        <w:t xml:space="preserve"> </w:t>
      </w:r>
      <w:r w:rsidRPr="0085494C">
        <w:rPr>
          <w:rFonts w:ascii="Verdana" w:hAnsi="Verdana"/>
          <w:color w:val="000000"/>
          <w:sz w:val="20"/>
          <w:lang w:val="es-AR"/>
        </w:rPr>
        <w:t>embarrado</w:t>
      </w:r>
      <w:r w:rsidRPr="0085494C">
        <w:rPr>
          <w:rFonts w:ascii="Verdana" w:hAnsi="Verdana"/>
          <w:color w:val="000000"/>
          <w:spacing w:val="27"/>
          <w:sz w:val="20"/>
          <w:lang w:val="es-AR"/>
        </w:rPr>
        <w:t xml:space="preserve"> </w:t>
      </w:r>
      <w:r w:rsidRPr="0085494C">
        <w:rPr>
          <w:rFonts w:ascii="Verdana" w:hAnsi="Verdana"/>
          <w:color w:val="000000"/>
          <w:sz w:val="20"/>
          <w:lang w:val="es-AR"/>
        </w:rPr>
        <w:t>se</w:t>
      </w:r>
      <w:r w:rsidRPr="0085494C">
        <w:rPr>
          <w:rFonts w:ascii="Verdana" w:hAnsi="Verdana"/>
          <w:color w:val="000000"/>
          <w:spacing w:val="24"/>
          <w:sz w:val="20"/>
          <w:lang w:val="es-AR"/>
        </w:rPr>
        <w:t xml:space="preserve"> </w:t>
      </w:r>
      <w:r w:rsidRPr="0085494C">
        <w:rPr>
          <w:rFonts w:ascii="Verdana" w:hAnsi="Verdana"/>
          <w:color w:val="000000"/>
          <w:sz w:val="20"/>
          <w:lang w:val="es-AR"/>
        </w:rPr>
        <w:t>metía</w:t>
      </w:r>
      <w:r w:rsidRPr="0085494C">
        <w:rPr>
          <w:rFonts w:ascii="Verdana" w:hAnsi="Verdana"/>
          <w:color w:val="000000"/>
          <w:spacing w:val="27"/>
          <w:sz w:val="20"/>
          <w:lang w:val="es-AR"/>
        </w:rPr>
        <w:t xml:space="preserve"> </w:t>
      </w:r>
      <w:r w:rsidRPr="0085494C">
        <w:rPr>
          <w:rFonts w:ascii="Verdana" w:hAnsi="Verdana"/>
          <w:color w:val="000000"/>
          <w:sz w:val="20"/>
          <w:lang w:val="es-AR"/>
        </w:rPr>
        <w:t>en</w:t>
      </w:r>
      <w:r w:rsidRPr="0085494C">
        <w:rPr>
          <w:rFonts w:ascii="Verdana" w:hAnsi="Verdana"/>
          <w:color w:val="000000"/>
          <w:spacing w:val="27"/>
          <w:sz w:val="20"/>
          <w:lang w:val="es-AR"/>
        </w:rPr>
        <w:t xml:space="preserve"> </w:t>
      </w:r>
      <w:r w:rsidRPr="0085494C">
        <w:rPr>
          <w:rFonts w:ascii="Verdana" w:hAnsi="Verdana"/>
          <w:color w:val="000000"/>
          <w:sz w:val="20"/>
          <w:lang w:val="es-AR"/>
        </w:rPr>
        <w:t>las</w:t>
      </w:r>
      <w:r w:rsidRPr="0085494C">
        <w:rPr>
          <w:rFonts w:ascii="Verdana" w:hAnsi="Verdana"/>
          <w:color w:val="000000"/>
          <w:spacing w:val="25"/>
          <w:sz w:val="20"/>
          <w:lang w:val="es-AR"/>
        </w:rPr>
        <w:t xml:space="preserve"> </w:t>
      </w:r>
      <w:r w:rsidRPr="0085494C">
        <w:rPr>
          <w:rFonts w:ascii="Verdana" w:hAnsi="Verdana"/>
          <w:color w:val="000000"/>
          <w:sz w:val="20"/>
          <w:lang w:val="es-AR"/>
        </w:rPr>
        <w:t xml:space="preserve">plantaciones. En las chacras abandonadas, en los suburbios, en los cañaverales apretados y en los lodazales abyectos, vivían los </w:t>
      </w:r>
      <w:r w:rsidRPr="0085494C">
        <w:rPr>
          <w:rFonts w:ascii="Verdana" w:hAnsi="Verdana"/>
          <w:i/>
          <w:color w:val="000000"/>
          <w:sz w:val="20"/>
          <w:lang w:val="es-AR"/>
        </w:rPr>
        <w:t xml:space="preserve">poor whites, </w:t>
      </w:r>
      <w:r w:rsidRPr="0085494C">
        <w:rPr>
          <w:rFonts w:ascii="Verdana" w:hAnsi="Verdana"/>
          <w:color w:val="000000"/>
          <w:sz w:val="20"/>
          <w:lang w:val="es-AR"/>
        </w:rPr>
        <w:t>la canalla blanca. Eran pescadores, vagos cazadores, cuatreros. De los negros solían mendigar pedazos de comida robada y mantenían en su postración un orgullo: el de la sangre sin un tizne, sin mezcla. Lazarus Morell fue uno de ellos.</w:t>
      </w:r>
    </w:p>
    <w:p w14:paraId="30B77796"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0973818C"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2F3D9959" w14:textId="77777777" w:rsidR="00FA6BB0" w:rsidRPr="0085494C" w:rsidRDefault="00FA6BB0" w:rsidP="0085494C">
      <w:pPr>
        <w:pStyle w:val="Heading2"/>
        <w:keepNext w:val="0"/>
        <w:keepLines w:val="0"/>
        <w:suppressAutoHyphens/>
        <w:spacing w:before="0" w:line="240" w:lineRule="auto"/>
        <w:jc w:val="both"/>
        <w:rPr>
          <w:rFonts w:ascii="Verdana" w:hAnsi="Verdana"/>
          <w:b w:val="0"/>
          <w:bCs w:val="0"/>
          <w:color w:val="000000"/>
          <w:spacing w:val="-2"/>
          <w:sz w:val="20"/>
          <w:lang w:val="es-AR"/>
        </w:rPr>
      </w:pPr>
      <w:r w:rsidRPr="0085494C">
        <w:rPr>
          <w:rFonts w:ascii="Verdana" w:hAnsi="Verdana"/>
          <w:b w:val="0"/>
          <w:bCs w:val="0"/>
          <w:color w:val="000000"/>
          <w:sz w:val="20"/>
          <w:lang w:val="es-AR"/>
        </w:rPr>
        <w:t>EL</w:t>
      </w:r>
      <w:r w:rsidRPr="0085494C">
        <w:rPr>
          <w:rFonts w:ascii="Verdana" w:hAnsi="Verdana"/>
          <w:b w:val="0"/>
          <w:bCs w:val="0"/>
          <w:color w:val="000000"/>
          <w:spacing w:val="4"/>
          <w:sz w:val="20"/>
          <w:lang w:val="es-AR"/>
        </w:rPr>
        <w:t xml:space="preserve"> </w:t>
      </w:r>
      <w:r w:rsidRPr="0085494C">
        <w:rPr>
          <w:rFonts w:ascii="Verdana" w:hAnsi="Verdana"/>
          <w:b w:val="0"/>
          <w:bCs w:val="0"/>
          <w:color w:val="000000"/>
          <w:spacing w:val="-2"/>
          <w:sz w:val="20"/>
          <w:lang w:val="es-AR"/>
        </w:rPr>
        <w:t>HOMBRE</w:t>
      </w:r>
    </w:p>
    <w:p w14:paraId="6930BBBA"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0D9ECAF4"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Los daguerrotipos de Morell que suelen publicar las revistas americanas no son auténticos. Esa carencia de genuinas efigies de hombre tan memorable y famoso, no debe ser casual. Es verosímil suponer que Morell se negó a la placa bruñida; esencialmente para no dejar inútiles rastros, de paso para alimentar su misterio...</w:t>
      </w:r>
    </w:p>
    <w:p w14:paraId="1FDCBA33"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Sabemos,</w:t>
      </w:r>
      <w:r w:rsidRPr="0085494C">
        <w:rPr>
          <w:rFonts w:ascii="Verdana" w:hAnsi="Verdana"/>
          <w:color w:val="000000"/>
          <w:spacing w:val="25"/>
          <w:sz w:val="20"/>
          <w:lang w:val="es-AR"/>
        </w:rPr>
        <w:t xml:space="preserve"> </w:t>
      </w:r>
      <w:r w:rsidRPr="0085494C">
        <w:rPr>
          <w:rFonts w:ascii="Verdana" w:hAnsi="Verdana"/>
          <w:color w:val="000000"/>
          <w:sz w:val="20"/>
          <w:lang w:val="es-AR"/>
        </w:rPr>
        <w:t>sin</w:t>
      </w:r>
      <w:r w:rsidRPr="0085494C">
        <w:rPr>
          <w:rFonts w:ascii="Verdana" w:hAnsi="Verdana"/>
          <w:color w:val="000000"/>
          <w:spacing w:val="25"/>
          <w:sz w:val="20"/>
          <w:lang w:val="es-AR"/>
        </w:rPr>
        <w:t xml:space="preserve"> </w:t>
      </w:r>
      <w:r w:rsidRPr="0085494C">
        <w:rPr>
          <w:rFonts w:ascii="Verdana" w:hAnsi="Verdana"/>
          <w:color w:val="000000"/>
          <w:sz w:val="20"/>
          <w:lang w:val="es-AR"/>
        </w:rPr>
        <w:t>embargo,</w:t>
      </w:r>
      <w:r w:rsidRPr="0085494C">
        <w:rPr>
          <w:rFonts w:ascii="Verdana" w:hAnsi="Verdana"/>
          <w:color w:val="000000"/>
          <w:spacing w:val="25"/>
          <w:sz w:val="20"/>
          <w:lang w:val="es-AR"/>
        </w:rPr>
        <w:t xml:space="preserve"> </w:t>
      </w:r>
      <w:r w:rsidRPr="0085494C">
        <w:rPr>
          <w:rFonts w:ascii="Verdana" w:hAnsi="Verdana"/>
          <w:color w:val="000000"/>
          <w:sz w:val="20"/>
          <w:lang w:val="es-AR"/>
        </w:rPr>
        <w:t>que</w:t>
      </w:r>
      <w:r w:rsidRPr="0085494C">
        <w:rPr>
          <w:rFonts w:ascii="Verdana" w:hAnsi="Verdana"/>
          <w:color w:val="000000"/>
          <w:spacing w:val="23"/>
          <w:sz w:val="20"/>
          <w:lang w:val="es-AR"/>
        </w:rPr>
        <w:t xml:space="preserve"> </w:t>
      </w:r>
      <w:r w:rsidRPr="0085494C">
        <w:rPr>
          <w:rFonts w:ascii="Verdana" w:hAnsi="Verdana"/>
          <w:color w:val="000000"/>
          <w:sz w:val="20"/>
          <w:lang w:val="es-AR"/>
        </w:rPr>
        <w:t>no</w:t>
      </w:r>
      <w:r w:rsidRPr="0085494C">
        <w:rPr>
          <w:rFonts w:ascii="Verdana" w:hAnsi="Verdana"/>
          <w:color w:val="000000"/>
          <w:spacing w:val="23"/>
          <w:sz w:val="20"/>
          <w:lang w:val="es-AR"/>
        </w:rPr>
        <w:t xml:space="preserve"> </w:t>
      </w:r>
      <w:r w:rsidRPr="0085494C">
        <w:rPr>
          <w:rFonts w:ascii="Verdana" w:hAnsi="Verdana"/>
          <w:color w:val="000000"/>
          <w:sz w:val="20"/>
          <w:lang w:val="es-AR"/>
        </w:rPr>
        <w:t>fue</w:t>
      </w:r>
      <w:r w:rsidRPr="0085494C">
        <w:rPr>
          <w:rFonts w:ascii="Verdana" w:hAnsi="Verdana"/>
          <w:color w:val="000000"/>
          <w:spacing w:val="22"/>
          <w:sz w:val="20"/>
          <w:lang w:val="es-AR"/>
        </w:rPr>
        <w:t xml:space="preserve"> </w:t>
      </w:r>
      <w:r w:rsidRPr="0085494C">
        <w:rPr>
          <w:rFonts w:ascii="Verdana" w:hAnsi="Verdana"/>
          <w:color w:val="000000"/>
          <w:sz w:val="20"/>
          <w:lang w:val="es-AR"/>
        </w:rPr>
        <w:t>agraciado</w:t>
      </w:r>
      <w:r w:rsidRPr="0085494C">
        <w:rPr>
          <w:rFonts w:ascii="Verdana" w:hAnsi="Verdana"/>
          <w:color w:val="000000"/>
          <w:spacing w:val="23"/>
          <w:sz w:val="20"/>
          <w:lang w:val="es-AR"/>
        </w:rPr>
        <w:t xml:space="preserve"> </w:t>
      </w:r>
      <w:r w:rsidRPr="0085494C">
        <w:rPr>
          <w:rFonts w:ascii="Verdana" w:hAnsi="Verdana"/>
          <w:color w:val="000000"/>
          <w:sz w:val="20"/>
          <w:lang w:val="es-AR"/>
        </w:rPr>
        <w:t>de</w:t>
      </w:r>
      <w:r w:rsidRPr="0085494C">
        <w:rPr>
          <w:rFonts w:ascii="Verdana" w:hAnsi="Verdana"/>
          <w:color w:val="000000"/>
          <w:spacing w:val="25"/>
          <w:sz w:val="20"/>
          <w:lang w:val="es-AR"/>
        </w:rPr>
        <w:t xml:space="preserve"> </w:t>
      </w:r>
      <w:r w:rsidRPr="0085494C">
        <w:rPr>
          <w:rFonts w:ascii="Verdana" w:hAnsi="Verdana"/>
          <w:color w:val="000000"/>
          <w:sz w:val="20"/>
          <w:lang w:val="es-AR"/>
        </w:rPr>
        <w:t>joven</w:t>
      </w:r>
      <w:r w:rsidRPr="0085494C">
        <w:rPr>
          <w:rFonts w:ascii="Verdana" w:hAnsi="Verdana"/>
          <w:color w:val="000000"/>
          <w:spacing w:val="23"/>
          <w:sz w:val="20"/>
          <w:lang w:val="es-AR"/>
        </w:rPr>
        <w:t xml:space="preserve"> </w:t>
      </w:r>
      <w:r w:rsidRPr="0085494C">
        <w:rPr>
          <w:rFonts w:ascii="Verdana" w:hAnsi="Verdana"/>
          <w:color w:val="000000"/>
          <w:sz w:val="20"/>
          <w:lang w:val="es-AR"/>
        </w:rPr>
        <w:t>y</w:t>
      </w:r>
      <w:r w:rsidRPr="0085494C">
        <w:rPr>
          <w:rFonts w:ascii="Verdana" w:hAnsi="Verdana"/>
          <w:color w:val="000000"/>
          <w:spacing w:val="26"/>
          <w:sz w:val="20"/>
          <w:lang w:val="es-AR"/>
        </w:rPr>
        <w:t xml:space="preserve"> </w:t>
      </w:r>
      <w:r w:rsidRPr="0085494C">
        <w:rPr>
          <w:rFonts w:ascii="Verdana" w:hAnsi="Verdana"/>
          <w:color w:val="000000"/>
          <w:sz w:val="20"/>
          <w:lang w:val="es-AR"/>
        </w:rPr>
        <w:t>que</w:t>
      </w:r>
      <w:r w:rsidRPr="0085494C">
        <w:rPr>
          <w:rFonts w:ascii="Verdana" w:hAnsi="Verdana"/>
          <w:color w:val="000000"/>
          <w:spacing w:val="23"/>
          <w:sz w:val="20"/>
          <w:lang w:val="es-AR"/>
        </w:rPr>
        <w:t xml:space="preserve"> </w:t>
      </w:r>
      <w:r w:rsidRPr="0085494C">
        <w:rPr>
          <w:rFonts w:ascii="Verdana" w:hAnsi="Verdana"/>
          <w:color w:val="000000"/>
          <w:sz w:val="20"/>
          <w:lang w:val="es-AR"/>
        </w:rPr>
        <w:t>los</w:t>
      </w:r>
      <w:r w:rsidRPr="0085494C">
        <w:rPr>
          <w:rFonts w:ascii="Verdana" w:hAnsi="Verdana"/>
          <w:color w:val="000000"/>
          <w:spacing w:val="21"/>
          <w:sz w:val="20"/>
          <w:lang w:val="es-AR"/>
        </w:rPr>
        <w:t xml:space="preserve"> </w:t>
      </w:r>
      <w:r w:rsidRPr="0085494C">
        <w:rPr>
          <w:rFonts w:ascii="Verdana" w:hAnsi="Verdana"/>
          <w:color w:val="000000"/>
          <w:sz w:val="20"/>
          <w:lang w:val="es-AR"/>
        </w:rPr>
        <w:t>ojos</w:t>
      </w:r>
      <w:r w:rsidRPr="0085494C">
        <w:rPr>
          <w:rFonts w:ascii="Verdana" w:hAnsi="Verdana"/>
          <w:color w:val="000000"/>
          <w:spacing w:val="23"/>
          <w:sz w:val="20"/>
          <w:lang w:val="es-AR"/>
        </w:rPr>
        <w:t xml:space="preserve"> </w:t>
      </w:r>
      <w:r w:rsidRPr="0085494C">
        <w:rPr>
          <w:rFonts w:ascii="Verdana" w:hAnsi="Verdana"/>
          <w:color w:val="000000"/>
          <w:sz w:val="20"/>
          <w:lang w:val="es-AR"/>
        </w:rPr>
        <w:t>demasiado cercanos</w:t>
      </w:r>
      <w:r w:rsidRPr="0085494C">
        <w:rPr>
          <w:rFonts w:ascii="Verdana" w:hAnsi="Verdana"/>
          <w:color w:val="000000"/>
          <w:spacing w:val="22"/>
          <w:sz w:val="20"/>
          <w:lang w:val="es-AR"/>
        </w:rPr>
        <w:t xml:space="preserve"> </w:t>
      </w:r>
      <w:r w:rsidRPr="0085494C">
        <w:rPr>
          <w:rFonts w:ascii="Verdana" w:hAnsi="Verdana"/>
          <w:color w:val="000000"/>
          <w:sz w:val="20"/>
          <w:lang w:val="es-AR"/>
        </w:rPr>
        <w:t>y</w:t>
      </w:r>
      <w:r w:rsidRPr="0085494C">
        <w:rPr>
          <w:rFonts w:ascii="Verdana" w:hAnsi="Verdana"/>
          <w:color w:val="000000"/>
          <w:spacing w:val="25"/>
          <w:sz w:val="20"/>
          <w:lang w:val="es-AR"/>
        </w:rPr>
        <w:t xml:space="preserve"> </w:t>
      </w:r>
      <w:r w:rsidRPr="0085494C">
        <w:rPr>
          <w:rFonts w:ascii="Verdana" w:hAnsi="Verdana"/>
          <w:color w:val="000000"/>
          <w:sz w:val="20"/>
          <w:lang w:val="es-AR"/>
        </w:rPr>
        <w:t>los</w:t>
      </w:r>
      <w:r w:rsidRPr="0085494C">
        <w:rPr>
          <w:rFonts w:ascii="Verdana" w:hAnsi="Verdana"/>
          <w:color w:val="000000"/>
          <w:spacing w:val="19"/>
          <w:sz w:val="20"/>
          <w:lang w:val="es-AR"/>
        </w:rPr>
        <w:t xml:space="preserve"> </w:t>
      </w:r>
      <w:r w:rsidRPr="0085494C">
        <w:rPr>
          <w:rFonts w:ascii="Verdana" w:hAnsi="Verdana"/>
          <w:color w:val="000000"/>
          <w:sz w:val="20"/>
          <w:lang w:val="es-AR"/>
        </w:rPr>
        <w:t>labios</w:t>
      </w:r>
      <w:r w:rsidRPr="0085494C">
        <w:rPr>
          <w:rFonts w:ascii="Verdana" w:hAnsi="Verdana"/>
          <w:color w:val="000000"/>
          <w:spacing w:val="22"/>
          <w:sz w:val="20"/>
          <w:lang w:val="es-AR"/>
        </w:rPr>
        <w:t xml:space="preserve"> </w:t>
      </w:r>
      <w:r w:rsidRPr="0085494C">
        <w:rPr>
          <w:rFonts w:ascii="Verdana" w:hAnsi="Verdana"/>
          <w:color w:val="000000"/>
          <w:sz w:val="20"/>
          <w:lang w:val="es-AR"/>
        </w:rPr>
        <w:t>lineales</w:t>
      </w:r>
      <w:r w:rsidRPr="0085494C">
        <w:rPr>
          <w:rFonts w:ascii="Verdana" w:hAnsi="Verdana"/>
          <w:color w:val="000000"/>
          <w:spacing w:val="22"/>
          <w:sz w:val="20"/>
          <w:lang w:val="es-AR"/>
        </w:rPr>
        <w:t xml:space="preserve"> </w:t>
      </w:r>
      <w:r w:rsidRPr="0085494C">
        <w:rPr>
          <w:rFonts w:ascii="Verdana" w:hAnsi="Verdana"/>
          <w:color w:val="000000"/>
          <w:sz w:val="20"/>
          <w:lang w:val="es-AR"/>
        </w:rPr>
        <w:t>no</w:t>
      </w:r>
      <w:r w:rsidRPr="0085494C">
        <w:rPr>
          <w:rFonts w:ascii="Verdana" w:hAnsi="Verdana"/>
          <w:color w:val="000000"/>
          <w:spacing w:val="22"/>
          <w:sz w:val="20"/>
          <w:lang w:val="es-AR"/>
        </w:rPr>
        <w:t xml:space="preserve"> </w:t>
      </w:r>
      <w:r w:rsidRPr="0085494C">
        <w:rPr>
          <w:rFonts w:ascii="Verdana" w:hAnsi="Verdana"/>
          <w:color w:val="000000"/>
          <w:sz w:val="20"/>
          <w:lang w:val="es-AR"/>
        </w:rPr>
        <w:t>predisponían</w:t>
      </w:r>
      <w:r w:rsidRPr="0085494C">
        <w:rPr>
          <w:rFonts w:ascii="Verdana" w:hAnsi="Verdana"/>
          <w:color w:val="000000"/>
          <w:spacing w:val="22"/>
          <w:sz w:val="20"/>
          <w:lang w:val="es-AR"/>
        </w:rPr>
        <w:t xml:space="preserve"> </w:t>
      </w:r>
      <w:r w:rsidRPr="0085494C">
        <w:rPr>
          <w:rFonts w:ascii="Verdana" w:hAnsi="Verdana"/>
          <w:color w:val="000000"/>
          <w:sz w:val="20"/>
          <w:lang w:val="es-AR"/>
        </w:rPr>
        <w:t>en</w:t>
      </w:r>
      <w:r w:rsidRPr="0085494C">
        <w:rPr>
          <w:rFonts w:ascii="Verdana" w:hAnsi="Verdana"/>
          <w:color w:val="000000"/>
          <w:spacing w:val="23"/>
          <w:sz w:val="20"/>
          <w:lang w:val="es-AR"/>
        </w:rPr>
        <w:t xml:space="preserve"> </w:t>
      </w:r>
      <w:r w:rsidRPr="0085494C">
        <w:rPr>
          <w:rFonts w:ascii="Verdana" w:hAnsi="Verdana"/>
          <w:color w:val="000000"/>
          <w:sz w:val="20"/>
          <w:lang w:val="es-AR"/>
        </w:rPr>
        <w:t>su</w:t>
      </w:r>
      <w:r w:rsidRPr="0085494C">
        <w:rPr>
          <w:rFonts w:ascii="Verdana" w:hAnsi="Verdana"/>
          <w:color w:val="000000"/>
          <w:spacing w:val="22"/>
          <w:sz w:val="20"/>
          <w:lang w:val="es-AR"/>
        </w:rPr>
        <w:t xml:space="preserve"> </w:t>
      </w:r>
      <w:r w:rsidRPr="0085494C">
        <w:rPr>
          <w:rFonts w:ascii="Verdana" w:hAnsi="Verdana"/>
          <w:color w:val="000000"/>
          <w:sz w:val="20"/>
          <w:lang w:val="es-AR"/>
        </w:rPr>
        <w:t>favor.</w:t>
      </w:r>
      <w:r w:rsidRPr="0085494C">
        <w:rPr>
          <w:rFonts w:ascii="Verdana" w:hAnsi="Verdana"/>
          <w:color w:val="000000"/>
          <w:spacing w:val="22"/>
          <w:sz w:val="20"/>
          <w:lang w:val="es-AR"/>
        </w:rPr>
        <w:t xml:space="preserve"> </w:t>
      </w:r>
      <w:r w:rsidRPr="0085494C">
        <w:rPr>
          <w:rFonts w:ascii="Verdana" w:hAnsi="Verdana"/>
          <w:color w:val="000000"/>
          <w:sz w:val="20"/>
          <w:lang w:val="es-AR"/>
        </w:rPr>
        <w:t>Los</w:t>
      </w:r>
      <w:r w:rsidRPr="0085494C">
        <w:rPr>
          <w:rFonts w:ascii="Verdana" w:hAnsi="Verdana"/>
          <w:color w:val="000000"/>
          <w:spacing w:val="23"/>
          <w:sz w:val="20"/>
          <w:lang w:val="es-AR"/>
        </w:rPr>
        <w:t xml:space="preserve"> </w:t>
      </w:r>
      <w:r w:rsidRPr="0085494C">
        <w:rPr>
          <w:rFonts w:ascii="Verdana" w:hAnsi="Verdana"/>
          <w:color w:val="000000"/>
          <w:sz w:val="20"/>
          <w:lang w:val="es-AR"/>
        </w:rPr>
        <w:t>años,</w:t>
      </w:r>
      <w:r w:rsidRPr="0085494C">
        <w:rPr>
          <w:rFonts w:ascii="Verdana" w:hAnsi="Verdana"/>
          <w:color w:val="000000"/>
          <w:spacing w:val="23"/>
          <w:sz w:val="20"/>
          <w:lang w:val="es-AR"/>
        </w:rPr>
        <w:t xml:space="preserve"> </w:t>
      </w:r>
      <w:r w:rsidRPr="0085494C">
        <w:rPr>
          <w:rFonts w:ascii="Verdana" w:hAnsi="Verdana"/>
          <w:color w:val="000000"/>
          <w:sz w:val="20"/>
          <w:lang w:val="es-AR"/>
        </w:rPr>
        <w:t>luego,</w:t>
      </w:r>
      <w:r w:rsidRPr="0085494C">
        <w:rPr>
          <w:rFonts w:ascii="Verdana" w:hAnsi="Verdana"/>
          <w:color w:val="000000"/>
          <w:spacing w:val="22"/>
          <w:sz w:val="20"/>
          <w:lang w:val="es-AR"/>
        </w:rPr>
        <w:t xml:space="preserve"> </w:t>
      </w:r>
      <w:r w:rsidRPr="0085494C">
        <w:rPr>
          <w:rFonts w:ascii="Verdana" w:hAnsi="Verdana"/>
          <w:color w:val="000000"/>
          <w:sz w:val="20"/>
          <w:lang w:val="es-AR"/>
        </w:rPr>
        <w:t>le confirieron esa peculiar majestad que tienen los canallas encanecidos, los criminales venturosos e impunes. Era un caballero antiguo del Sur, pese a la niñez miserable y a la vida</w:t>
      </w:r>
      <w:r w:rsidRPr="0085494C">
        <w:rPr>
          <w:rFonts w:ascii="Verdana" w:hAnsi="Verdana"/>
          <w:color w:val="000000"/>
          <w:spacing w:val="30"/>
          <w:sz w:val="20"/>
          <w:lang w:val="es-AR"/>
        </w:rPr>
        <w:t xml:space="preserve"> </w:t>
      </w:r>
      <w:r w:rsidRPr="0085494C">
        <w:rPr>
          <w:rFonts w:ascii="Verdana" w:hAnsi="Verdana"/>
          <w:color w:val="000000"/>
          <w:sz w:val="20"/>
          <w:lang w:val="es-AR"/>
        </w:rPr>
        <w:t>afrentosa.</w:t>
      </w:r>
      <w:r w:rsidRPr="0085494C">
        <w:rPr>
          <w:rFonts w:ascii="Verdana" w:hAnsi="Verdana"/>
          <w:color w:val="000000"/>
          <w:spacing w:val="29"/>
          <w:sz w:val="20"/>
          <w:lang w:val="es-AR"/>
        </w:rPr>
        <w:t xml:space="preserve"> </w:t>
      </w:r>
      <w:r w:rsidRPr="0085494C">
        <w:rPr>
          <w:rFonts w:ascii="Verdana" w:hAnsi="Verdana"/>
          <w:color w:val="000000"/>
          <w:sz w:val="20"/>
          <w:lang w:val="es-AR"/>
        </w:rPr>
        <w:t>No</w:t>
      </w:r>
      <w:r w:rsidRPr="0085494C">
        <w:rPr>
          <w:rFonts w:ascii="Verdana" w:hAnsi="Verdana"/>
          <w:color w:val="000000"/>
          <w:spacing w:val="29"/>
          <w:sz w:val="20"/>
          <w:lang w:val="es-AR"/>
        </w:rPr>
        <w:t xml:space="preserve"> </w:t>
      </w:r>
      <w:r w:rsidRPr="0085494C">
        <w:rPr>
          <w:rFonts w:ascii="Verdana" w:hAnsi="Verdana"/>
          <w:color w:val="000000"/>
          <w:sz w:val="20"/>
          <w:lang w:val="es-AR"/>
        </w:rPr>
        <w:t>desconocía</w:t>
      </w:r>
      <w:r w:rsidRPr="0085494C">
        <w:rPr>
          <w:rFonts w:ascii="Verdana" w:hAnsi="Verdana"/>
          <w:color w:val="000000"/>
          <w:spacing w:val="27"/>
          <w:sz w:val="20"/>
          <w:lang w:val="es-AR"/>
        </w:rPr>
        <w:t xml:space="preserve"> </w:t>
      </w:r>
      <w:r w:rsidRPr="0085494C">
        <w:rPr>
          <w:rFonts w:ascii="Verdana" w:hAnsi="Verdana"/>
          <w:color w:val="000000"/>
          <w:sz w:val="20"/>
          <w:lang w:val="es-AR"/>
        </w:rPr>
        <w:t>las</w:t>
      </w:r>
      <w:r w:rsidRPr="0085494C">
        <w:rPr>
          <w:rFonts w:ascii="Verdana" w:hAnsi="Verdana"/>
          <w:color w:val="000000"/>
          <w:spacing w:val="26"/>
          <w:sz w:val="20"/>
          <w:lang w:val="es-AR"/>
        </w:rPr>
        <w:t xml:space="preserve"> </w:t>
      </w:r>
      <w:r w:rsidRPr="0085494C">
        <w:rPr>
          <w:rFonts w:ascii="Verdana" w:hAnsi="Verdana"/>
          <w:color w:val="000000"/>
          <w:sz w:val="20"/>
          <w:lang w:val="es-AR"/>
        </w:rPr>
        <w:t>Escrituras</w:t>
      </w:r>
      <w:r w:rsidRPr="0085494C">
        <w:rPr>
          <w:rFonts w:ascii="Verdana" w:hAnsi="Verdana"/>
          <w:color w:val="000000"/>
          <w:spacing w:val="26"/>
          <w:sz w:val="20"/>
          <w:lang w:val="es-AR"/>
        </w:rPr>
        <w:t xml:space="preserve"> </w:t>
      </w:r>
      <w:r w:rsidRPr="0085494C">
        <w:rPr>
          <w:rFonts w:ascii="Verdana" w:hAnsi="Verdana"/>
          <w:color w:val="000000"/>
          <w:sz w:val="20"/>
          <w:lang w:val="es-AR"/>
        </w:rPr>
        <w:t>y</w:t>
      </w:r>
      <w:r w:rsidRPr="0085494C">
        <w:rPr>
          <w:rFonts w:ascii="Verdana" w:hAnsi="Verdana"/>
          <w:color w:val="000000"/>
          <w:spacing w:val="32"/>
          <w:sz w:val="20"/>
          <w:lang w:val="es-AR"/>
        </w:rPr>
        <w:t xml:space="preserve"> </w:t>
      </w:r>
      <w:r w:rsidRPr="0085494C">
        <w:rPr>
          <w:rFonts w:ascii="Verdana" w:hAnsi="Verdana"/>
          <w:color w:val="000000"/>
          <w:sz w:val="20"/>
          <w:lang w:val="es-AR"/>
        </w:rPr>
        <w:t>predicaba</w:t>
      </w:r>
      <w:r w:rsidRPr="0085494C">
        <w:rPr>
          <w:rFonts w:ascii="Verdana" w:hAnsi="Verdana"/>
          <w:color w:val="000000"/>
          <w:spacing w:val="29"/>
          <w:sz w:val="20"/>
          <w:lang w:val="es-AR"/>
        </w:rPr>
        <w:t xml:space="preserve"> </w:t>
      </w:r>
      <w:r w:rsidRPr="0085494C">
        <w:rPr>
          <w:rFonts w:ascii="Verdana" w:hAnsi="Verdana"/>
          <w:color w:val="000000"/>
          <w:sz w:val="20"/>
          <w:lang w:val="es-AR"/>
        </w:rPr>
        <w:t>con</w:t>
      </w:r>
      <w:r w:rsidRPr="0085494C">
        <w:rPr>
          <w:rFonts w:ascii="Verdana" w:hAnsi="Verdana"/>
          <w:color w:val="000000"/>
          <w:spacing w:val="30"/>
          <w:sz w:val="20"/>
          <w:lang w:val="es-AR"/>
        </w:rPr>
        <w:t xml:space="preserve"> </w:t>
      </w:r>
      <w:r w:rsidRPr="0085494C">
        <w:rPr>
          <w:rFonts w:ascii="Verdana" w:hAnsi="Verdana"/>
          <w:color w:val="000000"/>
          <w:sz w:val="20"/>
          <w:lang w:val="es-AR"/>
        </w:rPr>
        <w:t>singular</w:t>
      </w:r>
      <w:r w:rsidRPr="0085494C">
        <w:rPr>
          <w:rFonts w:ascii="Verdana" w:hAnsi="Verdana"/>
          <w:color w:val="000000"/>
          <w:spacing w:val="29"/>
          <w:sz w:val="20"/>
          <w:lang w:val="es-AR"/>
        </w:rPr>
        <w:t xml:space="preserve"> </w:t>
      </w:r>
      <w:r w:rsidRPr="0085494C">
        <w:rPr>
          <w:rFonts w:ascii="Verdana" w:hAnsi="Verdana"/>
          <w:color w:val="000000"/>
          <w:sz w:val="20"/>
          <w:lang w:val="es-AR"/>
        </w:rPr>
        <w:t>convicción.</w:t>
      </w:r>
      <w:r w:rsidRPr="0085494C">
        <w:rPr>
          <w:rFonts w:ascii="Verdana" w:hAnsi="Verdana"/>
          <w:color w:val="000000"/>
          <w:spacing w:val="29"/>
          <w:sz w:val="20"/>
          <w:lang w:val="es-AR"/>
        </w:rPr>
        <w:t xml:space="preserve"> “</w:t>
      </w:r>
      <w:r w:rsidRPr="0085494C">
        <w:rPr>
          <w:rFonts w:ascii="Verdana" w:hAnsi="Verdana"/>
          <w:color w:val="000000"/>
          <w:sz w:val="20"/>
          <w:lang w:val="es-AR"/>
        </w:rPr>
        <w:t>Yo lo vi a Lazarus Morell en el púlpito —anota el dueño de una casa de juego en Baton Rouge,</w:t>
      </w:r>
      <w:r w:rsidRPr="0085494C">
        <w:rPr>
          <w:rFonts w:ascii="Verdana" w:hAnsi="Verdana"/>
          <w:color w:val="000000"/>
          <w:spacing w:val="25"/>
          <w:sz w:val="20"/>
          <w:lang w:val="es-AR"/>
        </w:rPr>
        <w:t xml:space="preserve"> </w:t>
      </w:r>
      <w:r w:rsidRPr="0085494C">
        <w:rPr>
          <w:rFonts w:ascii="Verdana" w:hAnsi="Verdana"/>
          <w:color w:val="000000"/>
          <w:sz w:val="20"/>
          <w:lang w:val="es-AR"/>
        </w:rPr>
        <w:t>Luisiana—,</w:t>
      </w:r>
      <w:r w:rsidRPr="0085494C">
        <w:rPr>
          <w:rFonts w:ascii="Verdana" w:hAnsi="Verdana"/>
          <w:color w:val="000000"/>
          <w:spacing w:val="25"/>
          <w:sz w:val="20"/>
          <w:lang w:val="es-AR"/>
        </w:rPr>
        <w:t xml:space="preserve"> </w:t>
      </w:r>
      <w:r w:rsidRPr="0085494C">
        <w:rPr>
          <w:rFonts w:ascii="Verdana" w:hAnsi="Verdana"/>
          <w:color w:val="000000"/>
          <w:sz w:val="20"/>
          <w:lang w:val="es-AR"/>
        </w:rPr>
        <w:t>y</w:t>
      </w:r>
      <w:r w:rsidRPr="0085494C">
        <w:rPr>
          <w:rFonts w:ascii="Verdana" w:hAnsi="Verdana"/>
          <w:color w:val="000000"/>
          <w:spacing w:val="27"/>
          <w:sz w:val="20"/>
          <w:lang w:val="es-AR"/>
        </w:rPr>
        <w:t xml:space="preserve"> </w:t>
      </w:r>
      <w:r w:rsidRPr="0085494C">
        <w:rPr>
          <w:rFonts w:ascii="Verdana" w:hAnsi="Verdana"/>
          <w:color w:val="000000"/>
          <w:sz w:val="20"/>
          <w:lang w:val="es-AR"/>
        </w:rPr>
        <w:t>escuché</w:t>
      </w:r>
      <w:r w:rsidRPr="0085494C">
        <w:rPr>
          <w:rFonts w:ascii="Verdana" w:hAnsi="Verdana"/>
          <w:color w:val="000000"/>
          <w:spacing w:val="26"/>
          <w:sz w:val="20"/>
          <w:lang w:val="es-AR"/>
        </w:rPr>
        <w:t xml:space="preserve"> </w:t>
      </w:r>
      <w:r w:rsidRPr="0085494C">
        <w:rPr>
          <w:rFonts w:ascii="Verdana" w:hAnsi="Verdana"/>
          <w:color w:val="000000"/>
          <w:sz w:val="20"/>
          <w:lang w:val="es-AR"/>
        </w:rPr>
        <w:t>sus</w:t>
      </w:r>
      <w:r w:rsidRPr="0085494C">
        <w:rPr>
          <w:rFonts w:ascii="Verdana" w:hAnsi="Verdana"/>
          <w:color w:val="000000"/>
          <w:spacing w:val="25"/>
          <w:sz w:val="20"/>
          <w:lang w:val="es-AR"/>
        </w:rPr>
        <w:t xml:space="preserve"> </w:t>
      </w:r>
      <w:r w:rsidRPr="0085494C">
        <w:rPr>
          <w:rFonts w:ascii="Verdana" w:hAnsi="Verdana"/>
          <w:color w:val="000000"/>
          <w:sz w:val="20"/>
          <w:lang w:val="es-AR"/>
        </w:rPr>
        <w:t>palabras</w:t>
      </w:r>
      <w:r w:rsidRPr="0085494C">
        <w:rPr>
          <w:rFonts w:ascii="Verdana" w:hAnsi="Verdana"/>
          <w:color w:val="000000"/>
          <w:spacing w:val="22"/>
          <w:sz w:val="20"/>
          <w:lang w:val="es-AR"/>
        </w:rPr>
        <w:t xml:space="preserve"> </w:t>
      </w:r>
      <w:r w:rsidRPr="0085494C">
        <w:rPr>
          <w:rFonts w:ascii="Verdana" w:hAnsi="Verdana"/>
          <w:color w:val="000000"/>
          <w:sz w:val="20"/>
          <w:lang w:val="es-AR"/>
        </w:rPr>
        <w:t>edificantes</w:t>
      </w:r>
      <w:r w:rsidRPr="0085494C">
        <w:rPr>
          <w:rFonts w:ascii="Verdana" w:hAnsi="Verdana"/>
          <w:color w:val="000000"/>
          <w:spacing w:val="22"/>
          <w:sz w:val="20"/>
          <w:lang w:val="es-AR"/>
        </w:rPr>
        <w:t xml:space="preserve"> </w:t>
      </w:r>
      <w:r w:rsidRPr="0085494C">
        <w:rPr>
          <w:rFonts w:ascii="Verdana" w:hAnsi="Verdana"/>
          <w:color w:val="000000"/>
          <w:sz w:val="20"/>
          <w:lang w:val="es-AR"/>
        </w:rPr>
        <w:t>y</w:t>
      </w:r>
      <w:r w:rsidRPr="0085494C">
        <w:rPr>
          <w:rFonts w:ascii="Verdana" w:hAnsi="Verdana"/>
          <w:color w:val="000000"/>
          <w:spacing w:val="27"/>
          <w:sz w:val="20"/>
          <w:lang w:val="es-AR"/>
        </w:rPr>
        <w:t xml:space="preserve"> </w:t>
      </w:r>
      <w:r w:rsidRPr="0085494C">
        <w:rPr>
          <w:rFonts w:ascii="Verdana" w:hAnsi="Verdana"/>
          <w:color w:val="000000"/>
          <w:sz w:val="20"/>
          <w:lang w:val="es-AR"/>
        </w:rPr>
        <w:t>vi</w:t>
      </w:r>
      <w:r w:rsidRPr="0085494C">
        <w:rPr>
          <w:rFonts w:ascii="Verdana" w:hAnsi="Verdana"/>
          <w:color w:val="000000"/>
          <w:spacing w:val="25"/>
          <w:sz w:val="20"/>
          <w:lang w:val="es-AR"/>
        </w:rPr>
        <w:t xml:space="preserve"> </w:t>
      </w:r>
      <w:r w:rsidRPr="0085494C">
        <w:rPr>
          <w:rFonts w:ascii="Verdana" w:hAnsi="Verdana"/>
          <w:color w:val="000000"/>
          <w:sz w:val="20"/>
          <w:lang w:val="es-AR"/>
        </w:rPr>
        <w:t>las</w:t>
      </w:r>
      <w:r w:rsidRPr="0085494C">
        <w:rPr>
          <w:rFonts w:ascii="Verdana" w:hAnsi="Verdana"/>
          <w:color w:val="000000"/>
          <w:spacing w:val="25"/>
          <w:sz w:val="20"/>
          <w:lang w:val="es-AR"/>
        </w:rPr>
        <w:t xml:space="preserve"> </w:t>
      </w:r>
      <w:r w:rsidRPr="0085494C">
        <w:rPr>
          <w:rFonts w:ascii="Verdana" w:hAnsi="Verdana"/>
          <w:color w:val="000000"/>
          <w:sz w:val="20"/>
          <w:lang w:val="es-AR"/>
        </w:rPr>
        <w:t>lágrimas</w:t>
      </w:r>
      <w:r w:rsidRPr="0085494C">
        <w:rPr>
          <w:rFonts w:ascii="Verdana" w:hAnsi="Verdana"/>
          <w:color w:val="000000"/>
          <w:spacing w:val="25"/>
          <w:sz w:val="20"/>
          <w:lang w:val="es-AR"/>
        </w:rPr>
        <w:t xml:space="preserve"> </w:t>
      </w:r>
      <w:r w:rsidRPr="0085494C">
        <w:rPr>
          <w:rFonts w:ascii="Verdana" w:hAnsi="Verdana"/>
          <w:color w:val="000000"/>
          <w:sz w:val="20"/>
          <w:lang w:val="es-AR"/>
        </w:rPr>
        <w:t>acudir</w:t>
      </w:r>
      <w:r w:rsidRPr="0085494C">
        <w:rPr>
          <w:rFonts w:ascii="Verdana" w:hAnsi="Verdana"/>
          <w:color w:val="000000"/>
          <w:spacing w:val="26"/>
          <w:sz w:val="20"/>
          <w:lang w:val="es-AR"/>
        </w:rPr>
        <w:t xml:space="preserve"> </w:t>
      </w:r>
      <w:r w:rsidRPr="0085494C">
        <w:rPr>
          <w:rFonts w:ascii="Verdana" w:hAnsi="Verdana"/>
          <w:color w:val="000000"/>
          <w:sz w:val="20"/>
          <w:lang w:val="es-AR"/>
        </w:rPr>
        <w:t>a</w:t>
      </w:r>
      <w:r w:rsidRPr="0085494C">
        <w:rPr>
          <w:rFonts w:ascii="Verdana" w:hAnsi="Verdana"/>
          <w:color w:val="000000"/>
          <w:spacing w:val="23"/>
          <w:sz w:val="20"/>
          <w:lang w:val="es-AR"/>
        </w:rPr>
        <w:t xml:space="preserve"> </w:t>
      </w:r>
      <w:r w:rsidRPr="0085494C">
        <w:rPr>
          <w:rFonts w:ascii="Verdana" w:hAnsi="Verdana"/>
          <w:color w:val="000000"/>
          <w:sz w:val="20"/>
          <w:lang w:val="es-AR"/>
        </w:rPr>
        <w:t>sus ojos. Yo sabía que era un adúltero, un ladrón de negros y un asesino en la faz del Señor, pero también mis ojos lloraron.”</w:t>
      </w:r>
    </w:p>
    <w:p w14:paraId="71DFFBE9"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Otro buen testimonio de esas efusiones sagradas es el que suministra el propio Morell. “Abrí al azar la Biblia, di con un conveniente versículo de San Pablo y prediqué una hora y veinte minutos. Tampoco malgastaron ese tiempo Crenshaw y los compañeros, porque se arrearon todos los caballos del auditorio. Los vendimos en el Estado de</w:t>
      </w:r>
    </w:p>
    <w:p w14:paraId="38CFFB21"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Arkansas, salvo un colorado muy brioso que reservé para mi uso particular. A Crenshaw</w:t>
      </w:r>
      <w:r w:rsidRPr="0085494C">
        <w:rPr>
          <w:rFonts w:ascii="Verdana" w:hAnsi="Verdana"/>
          <w:color w:val="000000"/>
          <w:spacing w:val="40"/>
          <w:sz w:val="20"/>
          <w:lang w:val="es-AR"/>
        </w:rPr>
        <w:t xml:space="preserve"> </w:t>
      </w:r>
      <w:r w:rsidRPr="0085494C">
        <w:rPr>
          <w:rFonts w:ascii="Verdana" w:hAnsi="Verdana"/>
          <w:color w:val="000000"/>
          <w:sz w:val="20"/>
          <w:lang w:val="es-AR"/>
        </w:rPr>
        <w:t>le agradaba también, pero yo le hice ver que no le servía.”</w:t>
      </w:r>
    </w:p>
    <w:p w14:paraId="1DE1E09B"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7D7255F3"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26583B99" w14:textId="77777777" w:rsidR="00FA6BB0" w:rsidRPr="0085494C" w:rsidRDefault="00FA6BB0" w:rsidP="0085494C">
      <w:pPr>
        <w:pStyle w:val="Heading2"/>
        <w:keepNext w:val="0"/>
        <w:keepLines w:val="0"/>
        <w:suppressAutoHyphens/>
        <w:spacing w:before="0" w:line="240" w:lineRule="auto"/>
        <w:jc w:val="both"/>
        <w:rPr>
          <w:rFonts w:ascii="Verdana" w:hAnsi="Verdana"/>
          <w:b w:val="0"/>
          <w:bCs w:val="0"/>
          <w:color w:val="000000"/>
          <w:spacing w:val="-2"/>
          <w:sz w:val="20"/>
          <w:lang w:val="es-AR"/>
        </w:rPr>
      </w:pPr>
      <w:r w:rsidRPr="0085494C">
        <w:rPr>
          <w:rFonts w:ascii="Verdana" w:hAnsi="Verdana"/>
          <w:b w:val="0"/>
          <w:bCs w:val="0"/>
          <w:color w:val="000000"/>
          <w:sz w:val="20"/>
          <w:lang w:val="es-AR"/>
        </w:rPr>
        <w:t>EL</w:t>
      </w:r>
      <w:r w:rsidRPr="0085494C">
        <w:rPr>
          <w:rFonts w:ascii="Verdana" w:hAnsi="Verdana"/>
          <w:b w:val="0"/>
          <w:bCs w:val="0"/>
          <w:color w:val="000000"/>
          <w:spacing w:val="6"/>
          <w:sz w:val="20"/>
          <w:lang w:val="es-AR"/>
        </w:rPr>
        <w:t xml:space="preserve"> </w:t>
      </w:r>
      <w:r w:rsidRPr="0085494C">
        <w:rPr>
          <w:rFonts w:ascii="Verdana" w:hAnsi="Verdana"/>
          <w:b w:val="0"/>
          <w:bCs w:val="0"/>
          <w:color w:val="000000"/>
          <w:spacing w:val="-2"/>
          <w:sz w:val="20"/>
          <w:lang w:val="es-AR"/>
        </w:rPr>
        <w:t>MÉTODO</w:t>
      </w:r>
    </w:p>
    <w:p w14:paraId="21F31AD9"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0659CE81"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Los caballos robados en un Estado y vendidos en otro fueron apenas una digresión en la carrera delincuente de Morell, pero prefiguraron el método que ahora le aseguraba su</w:t>
      </w:r>
      <w:r w:rsidRPr="0085494C">
        <w:rPr>
          <w:rFonts w:ascii="Verdana" w:hAnsi="Verdana"/>
          <w:color w:val="000000"/>
          <w:spacing w:val="40"/>
          <w:sz w:val="20"/>
          <w:lang w:val="es-AR"/>
        </w:rPr>
        <w:t xml:space="preserve"> </w:t>
      </w:r>
      <w:r w:rsidRPr="0085494C">
        <w:rPr>
          <w:rFonts w:ascii="Verdana" w:hAnsi="Verdana"/>
          <w:color w:val="000000"/>
          <w:sz w:val="20"/>
          <w:lang w:val="es-AR"/>
        </w:rPr>
        <w:t xml:space="preserve">buen lugar en una Historia Universal de la Infamia. Este método es único, no solamente por las circunstancias </w:t>
      </w:r>
      <w:r w:rsidRPr="0085494C">
        <w:rPr>
          <w:rFonts w:ascii="Verdana" w:hAnsi="Verdana"/>
          <w:i/>
          <w:color w:val="000000"/>
          <w:sz w:val="20"/>
          <w:lang w:val="es-AR"/>
        </w:rPr>
        <w:t xml:space="preserve">sui generis </w:t>
      </w:r>
      <w:r w:rsidRPr="0085494C">
        <w:rPr>
          <w:rFonts w:ascii="Verdana" w:hAnsi="Verdana"/>
          <w:color w:val="000000"/>
          <w:sz w:val="20"/>
          <w:lang w:val="es-AR"/>
        </w:rPr>
        <w:t>que lo determinaron, sino por la</w:t>
      </w:r>
      <w:r w:rsidRPr="0085494C">
        <w:rPr>
          <w:rFonts w:ascii="Verdana" w:hAnsi="Verdana"/>
          <w:color w:val="000000"/>
          <w:spacing w:val="28"/>
          <w:sz w:val="20"/>
          <w:lang w:val="es-AR"/>
        </w:rPr>
        <w:t xml:space="preserve"> </w:t>
      </w:r>
      <w:r w:rsidRPr="0085494C">
        <w:rPr>
          <w:rFonts w:ascii="Verdana" w:hAnsi="Verdana"/>
          <w:color w:val="000000"/>
          <w:sz w:val="20"/>
          <w:lang w:val="es-AR"/>
        </w:rPr>
        <w:t>abyección que</w:t>
      </w:r>
      <w:r w:rsidRPr="0085494C">
        <w:rPr>
          <w:rFonts w:ascii="Verdana" w:hAnsi="Verdana"/>
          <w:color w:val="000000"/>
          <w:spacing w:val="80"/>
          <w:sz w:val="20"/>
          <w:lang w:val="es-AR"/>
        </w:rPr>
        <w:t xml:space="preserve"> </w:t>
      </w:r>
      <w:r w:rsidRPr="0085494C">
        <w:rPr>
          <w:rFonts w:ascii="Verdana" w:hAnsi="Verdana"/>
          <w:color w:val="000000"/>
          <w:sz w:val="20"/>
          <w:lang w:val="es-AR"/>
        </w:rPr>
        <w:t>requiere, por su fatal manejo de la esperanza y por el desarrollo gradual, semejante a la atroz evolución</w:t>
      </w:r>
      <w:r w:rsidRPr="0085494C">
        <w:rPr>
          <w:rFonts w:ascii="Verdana" w:hAnsi="Verdana"/>
          <w:color w:val="000000"/>
          <w:spacing w:val="14"/>
          <w:sz w:val="20"/>
          <w:lang w:val="es-AR"/>
        </w:rPr>
        <w:t xml:space="preserve"> </w:t>
      </w:r>
      <w:r w:rsidRPr="0085494C">
        <w:rPr>
          <w:rFonts w:ascii="Verdana" w:hAnsi="Verdana"/>
          <w:color w:val="000000"/>
          <w:sz w:val="20"/>
          <w:lang w:val="es-AR"/>
        </w:rPr>
        <w:t>de</w:t>
      </w:r>
      <w:r w:rsidRPr="0085494C">
        <w:rPr>
          <w:rFonts w:ascii="Verdana" w:hAnsi="Verdana"/>
          <w:color w:val="000000"/>
          <w:spacing w:val="14"/>
          <w:sz w:val="20"/>
          <w:lang w:val="es-AR"/>
        </w:rPr>
        <w:t xml:space="preserve"> </w:t>
      </w:r>
      <w:r w:rsidRPr="0085494C">
        <w:rPr>
          <w:rFonts w:ascii="Verdana" w:hAnsi="Verdana"/>
          <w:color w:val="000000"/>
          <w:sz w:val="20"/>
          <w:lang w:val="es-AR"/>
        </w:rPr>
        <w:t>una</w:t>
      </w:r>
      <w:r w:rsidRPr="0085494C">
        <w:rPr>
          <w:rFonts w:ascii="Verdana" w:hAnsi="Verdana"/>
          <w:color w:val="000000"/>
          <w:spacing w:val="14"/>
          <w:sz w:val="20"/>
          <w:lang w:val="es-AR"/>
        </w:rPr>
        <w:t xml:space="preserve"> </w:t>
      </w:r>
      <w:r w:rsidRPr="0085494C">
        <w:rPr>
          <w:rFonts w:ascii="Verdana" w:hAnsi="Verdana"/>
          <w:color w:val="000000"/>
          <w:sz w:val="20"/>
          <w:lang w:val="es-AR"/>
        </w:rPr>
        <w:t>pesadilla.</w:t>
      </w:r>
      <w:r w:rsidRPr="0085494C">
        <w:rPr>
          <w:rFonts w:ascii="Verdana" w:hAnsi="Verdana"/>
          <w:color w:val="000000"/>
          <w:spacing w:val="14"/>
          <w:sz w:val="20"/>
          <w:lang w:val="es-AR"/>
        </w:rPr>
        <w:t xml:space="preserve"> </w:t>
      </w:r>
      <w:r w:rsidRPr="0085494C">
        <w:rPr>
          <w:rFonts w:ascii="Verdana" w:hAnsi="Verdana"/>
          <w:color w:val="000000"/>
          <w:sz w:val="20"/>
          <w:lang w:val="es-AR"/>
        </w:rPr>
        <w:t>Al</w:t>
      </w:r>
      <w:r w:rsidRPr="0085494C">
        <w:rPr>
          <w:rFonts w:ascii="Verdana" w:hAnsi="Verdana"/>
          <w:color w:val="000000"/>
          <w:spacing w:val="15"/>
          <w:sz w:val="20"/>
          <w:lang w:val="es-AR"/>
        </w:rPr>
        <w:t xml:space="preserve"> </w:t>
      </w:r>
      <w:r w:rsidRPr="0085494C">
        <w:rPr>
          <w:rFonts w:ascii="Verdana" w:hAnsi="Verdana"/>
          <w:color w:val="000000"/>
          <w:sz w:val="20"/>
          <w:lang w:val="es-AR"/>
        </w:rPr>
        <w:t>Capone</w:t>
      </w:r>
      <w:r w:rsidRPr="0085494C">
        <w:rPr>
          <w:rFonts w:ascii="Verdana" w:hAnsi="Verdana"/>
          <w:color w:val="000000"/>
          <w:spacing w:val="14"/>
          <w:sz w:val="20"/>
          <w:lang w:val="es-AR"/>
        </w:rPr>
        <w:t xml:space="preserve"> </w:t>
      </w:r>
      <w:r w:rsidRPr="0085494C">
        <w:rPr>
          <w:rFonts w:ascii="Verdana" w:hAnsi="Verdana"/>
          <w:color w:val="000000"/>
          <w:sz w:val="20"/>
          <w:lang w:val="es-AR"/>
        </w:rPr>
        <w:t>y</w:t>
      </w:r>
      <w:r w:rsidRPr="0085494C">
        <w:rPr>
          <w:rFonts w:ascii="Verdana" w:hAnsi="Verdana"/>
          <w:color w:val="000000"/>
          <w:spacing w:val="16"/>
          <w:sz w:val="20"/>
          <w:lang w:val="es-AR"/>
        </w:rPr>
        <w:t xml:space="preserve"> </w:t>
      </w:r>
      <w:r w:rsidRPr="0085494C">
        <w:rPr>
          <w:rFonts w:ascii="Verdana" w:hAnsi="Verdana"/>
          <w:color w:val="000000"/>
          <w:sz w:val="20"/>
          <w:lang w:val="es-AR"/>
        </w:rPr>
        <w:t>Bugs</w:t>
      </w:r>
      <w:r w:rsidRPr="0085494C">
        <w:rPr>
          <w:rFonts w:ascii="Verdana" w:hAnsi="Verdana"/>
          <w:color w:val="000000"/>
          <w:spacing w:val="15"/>
          <w:sz w:val="20"/>
          <w:lang w:val="es-AR"/>
        </w:rPr>
        <w:t xml:space="preserve"> </w:t>
      </w:r>
      <w:r w:rsidRPr="0085494C">
        <w:rPr>
          <w:rFonts w:ascii="Verdana" w:hAnsi="Verdana"/>
          <w:color w:val="000000"/>
          <w:sz w:val="20"/>
          <w:lang w:val="es-AR"/>
        </w:rPr>
        <w:t>Moran</w:t>
      </w:r>
      <w:r w:rsidRPr="0085494C">
        <w:rPr>
          <w:rFonts w:ascii="Verdana" w:hAnsi="Verdana"/>
          <w:color w:val="000000"/>
          <w:spacing w:val="14"/>
          <w:sz w:val="20"/>
          <w:lang w:val="es-AR"/>
        </w:rPr>
        <w:t xml:space="preserve"> </w:t>
      </w:r>
      <w:r w:rsidRPr="0085494C">
        <w:rPr>
          <w:rFonts w:ascii="Verdana" w:hAnsi="Verdana"/>
          <w:color w:val="000000"/>
          <w:sz w:val="20"/>
          <w:lang w:val="es-AR"/>
        </w:rPr>
        <w:t>operan</w:t>
      </w:r>
      <w:r w:rsidRPr="0085494C">
        <w:rPr>
          <w:rFonts w:ascii="Verdana" w:hAnsi="Verdana"/>
          <w:color w:val="000000"/>
          <w:spacing w:val="15"/>
          <w:sz w:val="20"/>
          <w:lang w:val="es-AR"/>
        </w:rPr>
        <w:t xml:space="preserve"> </w:t>
      </w:r>
      <w:r w:rsidRPr="0085494C">
        <w:rPr>
          <w:rFonts w:ascii="Verdana" w:hAnsi="Verdana"/>
          <w:color w:val="000000"/>
          <w:sz w:val="20"/>
          <w:lang w:val="es-AR"/>
        </w:rPr>
        <w:t>con</w:t>
      </w:r>
      <w:r w:rsidRPr="0085494C">
        <w:rPr>
          <w:rFonts w:ascii="Verdana" w:hAnsi="Verdana"/>
          <w:color w:val="000000"/>
          <w:spacing w:val="14"/>
          <w:sz w:val="20"/>
          <w:lang w:val="es-AR"/>
        </w:rPr>
        <w:t xml:space="preserve"> </w:t>
      </w:r>
      <w:r w:rsidRPr="0085494C">
        <w:rPr>
          <w:rFonts w:ascii="Verdana" w:hAnsi="Verdana"/>
          <w:color w:val="000000"/>
          <w:sz w:val="20"/>
          <w:lang w:val="es-AR"/>
        </w:rPr>
        <w:t>ilustres</w:t>
      </w:r>
      <w:r w:rsidRPr="0085494C">
        <w:rPr>
          <w:rFonts w:ascii="Verdana" w:hAnsi="Verdana"/>
          <w:color w:val="000000"/>
          <w:spacing w:val="14"/>
          <w:sz w:val="20"/>
          <w:lang w:val="es-AR"/>
        </w:rPr>
        <w:t xml:space="preserve"> </w:t>
      </w:r>
      <w:r w:rsidRPr="0085494C">
        <w:rPr>
          <w:rFonts w:ascii="Verdana" w:hAnsi="Verdana"/>
          <w:color w:val="000000"/>
          <w:sz w:val="20"/>
          <w:lang w:val="es-AR"/>
        </w:rPr>
        <w:t>capitales y con ametralladoras serviles en una gran ciudad, pero su negocio es vulgar. Se disputan un monopolio, eso es todo... En cuanto a cifras de hombres, Morell llegó a comandar</w:t>
      </w:r>
      <w:r w:rsidRPr="0085494C">
        <w:rPr>
          <w:rFonts w:ascii="Verdana" w:hAnsi="Verdana"/>
          <w:color w:val="000000"/>
          <w:spacing w:val="80"/>
          <w:sz w:val="20"/>
          <w:lang w:val="es-AR"/>
        </w:rPr>
        <w:t xml:space="preserve"> </w:t>
      </w:r>
      <w:r w:rsidRPr="0085494C">
        <w:rPr>
          <w:rFonts w:ascii="Verdana" w:hAnsi="Verdana"/>
          <w:color w:val="000000"/>
          <w:sz w:val="20"/>
          <w:lang w:val="es-AR"/>
        </w:rPr>
        <w:t>unos</w:t>
      </w:r>
      <w:r w:rsidRPr="0085494C">
        <w:rPr>
          <w:rFonts w:ascii="Verdana" w:hAnsi="Verdana"/>
          <w:color w:val="000000"/>
          <w:spacing w:val="34"/>
          <w:sz w:val="20"/>
          <w:lang w:val="es-AR"/>
        </w:rPr>
        <w:t xml:space="preserve"> </w:t>
      </w:r>
      <w:r w:rsidRPr="0085494C">
        <w:rPr>
          <w:rFonts w:ascii="Verdana" w:hAnsi="Verdana"/>
          <w:color w:val="000000"/>
          <w:sz w:val="20"/>
          <w:lang w:val="es-AR"/>
        </w:rPr>
        <w:t>mil,</w:t>
      </w:r>
      <w:r w:rsidRPr="0085494C">
        <w:rPr>
          <w:rFonts w:ascii="Verdana" w:hAnsi="Verdana"/>
          <w:color w:val="000000"/>
          <w:spacing w:val="31"/>
          <w:sz w:val="20"/>
          <w:lang w:val="es-AR"/>
        </w:rPr>
        <w:t xml:space="preserve"> </w:t>
      </w:r>
      <w:r w:rsidRPr="0085494C">
        <w:rPr>
          <w:rFonts w:ascii="Verdana" w:hAnsi="Verdana"/>
          <w:color w:val="000000"/>
          <w:sz w:val="20"/>
          <w:lang w:val="es-AR"/>
        </w:rPr>
        <w:t>todos</w:t>
      </w:r>
      <w:r w:rsidRPr="0085494C">
        <w:rPr>
          <w:rFonts w:ascii="Verdana" w:hAnsi="Verdana"/>
          <w:color w:val="000000"/>
          <w:spacing w:val="28"/>
          <w:sz w:val="20"/>
          <w:lang w:val="es-AR"/>
        </w:rPr>
        <w:t xml:space="preserve"> </w:t>
      </w:r>
      <w:r w:rsidRPr="0085494C">
        <w:rPr>
          <w:rFonts w:ascii="Verdana" w:hAnsi="Verdana"/>
          <w:color w:val="000000"/>
          <w:sz w:val="20"/>
          <w:lang w:val="es-AR"/>
        </w:rPr>
        <w:t>juramentados.</w:t>
      </w:r>
      <w:r w:rsidRPr="0085494C">
        <w:rPr>
          <w:rFonts w:ascii="Verdana" w:hAnsi="Verdana"/>
          <w:color w:val="000000"/>
          <w:spacing w:val="32"/>
          <w:sz w:val="20"/>
          <w:lang w:val="es-AR"/>
        </w:rPr>
        <w:t xml:space="preserve"> </w:t>
      </w:r>
      <w:r w:rsidRPr="0085494C">
        <w:rPr>
          <w:rFonts w:ascii="Verdana" w:hAnsi="Verdana"/>
          <w:color w:val="000000"/>
          <w:sz w:val="20"/>
          <w:lang w:val="es-AR"/>
        </w:rPr>
        <w:t>Doscientos</w:t>
      </w:r>
      <w:r w:rsidRPr="0085494C">
        <w:rPr>
          <w:rFonts w:ascii="Verdana" w:hAnsi="Verdana"/>
          <w:color w:val="000000"/>
          <w:spacing w:val="31"/>
          <w:sz w:val="20"/>
          <w:lang w:val="es-AR"/>
        </w:rPr>
        <w:t xml:space="preserve"> </w:t>
      </w:r>
      <w:r w:rsidRPr="0085494C">
        <w:rPr>
          <w:rFonts w:ascii="Verdana" w:hAnsi="Verdana"/>
          <w:color w:val="000000"/>
          <w:sz w:val="20"/>
          <w:lang w:val="es-AR"/>
        </w:rPr>
        <w:t>integraban</w:t>
      </w:r>
      <w:r w:rsidRPr="0085494C">
        <w:rPr>
          <w:rFonts w:ascii="Verdana" w:hAnsi="Verdana"/>
          <w:color w:val="000000"/>
          <w:spacing w:val="31"/>
          <w:sz w:val="20"/>
          <w:lang w:val="es-AR"/>
        </w:rPr>
        <w:t xml:space="preserve"> </w:t>
      </w:r>
      <w:r w:rsidRPr="0085494C">
        <w:rPr>
          <w:rFonts w:ascii="Verdana" w:hAnsi="Verdana"/>
          <w:color w:val="000000"/>
          <w:sz w:val="20"/>
          <w:lang w:val="es-AR"/>
        </w:rPr>
        <w:t>el</w:t>
      </w:r>
      <w:r w:rsidRPr="0085494C">
        <w:rPr>
          <w:rFonts w:ascii="Verdana" w:hAnsi="Verdana"/>
          <w:color w:val="000000"/>
          <w:spacing w:val="31"/>
          <w:sz w:val="20"/>
          <w:lang w:val="es-AR"/>
        </w:rPr>
        <w:t xml:space="preserve"> </w:t>
      </w:r>
      <w:r w:rsidRPr="0085494C">
        <w:rPr>
          <w:rFonts w:ascii="Verdana" w:hAnsi="Verdana"/>
          <w:color w:val="000000"/>
          <w:sz w:val="20"/>
          <w:lang w:val="es-AR"/>
        </w:rPr>
        <w:t>Consejo</w:t>
      </w:r>
      <w:r w:rsidRPr="0085494C">
        <w:rPr>
          <w:rFonts w:ascii="Verdana" w:hAnsi="Verdana"/>
          <w:color w:val="000000"/>
          <w:spacing w:val="32"/>
          <w:sz w:val="20"/>
          <w:lang w:val="es-AR"/>
        </w:rPr>
        <w:t xml:space="preserve"> </w:t>
      </w:r>
      <w:r w:rsidRPr="0085494C">
        <w:rPr>
          <w:rFonts w:ascii="Verdana" w:hAnsi="Verdana"/>
          <w:color w:val="000000"/>
          <w:sz w:val="20"/>
          <w:lang w:val="es-AR"/>
        </w:rPr>
        <w:t>Alto,</w:t>
      </w:r>
      <w:r w:rsidRPr="0085494C">
        <w:rPr>
          <w:rFonts w:ascii="Verdana" w:hAnsi="Verdana"/>
          <w:color w:val="000000"/>
          <w:spacing w:val="31"/>
          <w:sz w:val="20"/>
          <w:lang w:val="es-AR"/>
        </w:rPr>
        <w:t xml:space="preserve"> </w:t>
      </w:r>
      <w:r w:rsidRPr="0085494C">
        <w:rPr>
          <w:rFonts w:ascii="Verdana" w:hAnsi="Verdana"/>
          <w:color w:val="000000"/>
          <w:sz w:val="20"/>
          <w:lang w:val="es-AR"/>
        </w:rPr>
        <w:t>y</w:t>
      </w:r>
      <w:r w:rsidRPr="0085494C">
        <w:rPr>
          <w:rFonts w:ascii="Verdana" w:hAnsi="Verdana"/>
          <w:color w:val="000000"/>
          <w:spacing w:val="32"/>
          <w:sz w:val="20"/>
          <w:lang w:val="es-AR"/>
        </w:rPr>
        <w:t xml:space="preserve"> </w:t>
      </w:r>
      <w:r w:rsidRPr="0085494C">
        <w:rPr>
          <w:rFonts w:ascii="Verdana" w:hAnsi="Verdana"/>
          <w:color w:val="000000"/>
          <w:sz w:val="20"/>
          <w:lang w:val="es-AR"/>
        </w:rPr>
        <w:t>éste promulgaba las órdenes que los restantes ochocientos cumplían. El riesgo recaía en los subalternos.</w:t>
      </w:r>
      <w:r w:rsidRPr="0085494C">
        <w:rPr>
          <w:rFonts w:ascii="Verdana" w:hAnsi="Verdana"/>
          <w:color w:val="000000"/>
          <w:spacing w:val="23"/>
          <w:sz w:val="20"/>
          <w:lang w:val="es-AR"/>
        </w:rPr>
        <w:t xml:space="preserve"> </w:t>
      </w:r>
      <w:r w:rsidRPr="0085494C">
        <w:rPr>
          <w:rFonts w:ascii="Verdana" w:hAnsi="Verdana"/>
          <w:color w:val="000000"/>
          <w:sz w:val="20"/>
          <w:lang w:val="es-AR"/>
        </w:rPr>
        <w:t>En caso de rebelión, eran entregados</w:t>
      </w:r>
      <w:r w:rsidRPr="0085494C">
        <w:rPr>
          <w:rFonts w:ascii="Verdana" w:hAnsi="Verdana"/>
          <w:color w:val="000000"/>
          <w:spacing w:val="23"/>
          <w:sz w:val="20"/>
          <w:lang w:val="es-AR"/>
        </w:rPr>
        <w:t xml:space="preserve"> </w:t>
      </w:r>
      <w:r w:rsidRPr="0085494C">
        <w:rPr>
          <w:rFonts w:ascii="Verdana" w:hAnsi="Verdana"/>
          <w:color w:val="000000"/>
          <w:sz w:val="20"/>
          <w:lang w:val="es-AR"/>
        </w:rPr>
        <w:t>a la</w:t>
      </w:r>
      <w:r w:rsidRPr="0085494C">
        <w:rPr>
          <w:rFonts w:ascii="Verdana" w:hAnsi="Verdana"/>
          <w:color w:val="000000"/>
          <w:spacing w:val="23"/>
          <w:sz w:val="20"/>
          <w:lang w:val="es-AR"/>
        </w:rPr>
        <w:t xml:space="preserve"> </w:t>
      </w:r>
      <w:r w:rsidRPr="0085494C">
        <w:rPr>
          <w:rFonts w:ascii="Verdana" w:hAnsi="Verdana"/>
          <w:color w:val="000000"/>
          <w:sz w:val="20"/>
          <w:lang w:val="es-AR"/>
        </w:rPr>
        <w:t>justicia</w:t>
      </w:r>
      <w:r w:rsidRPr="0085494C">
        <w:rPr>
          <w:rFonts w:ascii="Verdana" w:hAnsi="Verdana"/>
          <w:color w:val="000000"/>
          <w:spacing w:val="23"/>
          <w:sz w:val="20"/>
          <w:lang w:val="es-AR"/>
        </w:rPr>
        <w:t xml:space="preserve"> </w:t>
      </w:r>
      <w:r w:rsidRPr="0085494C">
        <w:rPr>
          <w:rFonts w:ascii="Verdana" w:hAnsi="Verdana"/>
          <w:color w:val="000000"/>
          <w:sz w:val="20"/>
          <w:lang w:val="es-AR"/>
        </w:rPr>
        <w:t>o arrojados al río correntoso de aguas pesadas, con una segura piedra a los pies. Eran con frecuencia mulatos. Su facinerosa misión era la siguiente:</w:t>
      </w:r>
    </w:p>
    <w:p w14:paraId="3E53CBE8"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Recorrían —con algún momentáneo lujo de anillos, para inspirar respeto— las vastas plantaciones del Sur. Elegían un negro desdichado y le proponían la libertad. Le decían que huyera de su patrón, para ser vendido por ellos una segunda vez, en alguna finca distante. Le darían entonces un porcentaje del precio de su venta y lo ayudarían a otra evasión. Lo conducirían después a un Estado libre. Dinero y libertad, dólares resonantes de plata con libertad, ¿qué mejor tentación iban a ofrecerle? El esclavo se atrevía a su primera fuga.</w:t>
      </w:r>
    </w:p>
    <w:p w14:paraId="2FC26118"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 xml:space="preserve">El natural camino era el río. Una canoa, la cala de un vapor, un lanchón, una gran balsa como el cielo con una casilla en la punta o con elevadas carpas de lona; el lugar no </w:t>
      </w:r>
      <w:r w:rsidRPr="0085494C">
        <w:rPr>
          <w:rFonts w:ascii="Verdana" w:hAnsi="Verdana"/>
          <w:color w:val="000000"/>
          <w:sz w:val="20"/>
          <w:lang w:val="es-AR"/>
        </w:rPr>
        <w:lastRenderedPageBreak/>
        <w:t>importaba, sino el saberse en movimiento, y seguro sobre el infatigable río... Lo vendían en</w:t>
      </w:r>
      <w:r w:rsidRPr="0085494C">
        <w:rPr>
          <w:rFonts w:ascii="Verdana" w:hAnsi="Verdana"/>
          <w:color w:val="000000"/>
          <w:spacing w:val="23"/>
          <w:sz w:val="20"/>
          <w:lang w:val="es-AR"/>
        </w:rPr>
        <w:t xml:space="preserve"> </w:t>
      </w:r>
      <w:r w:rsidRPr="0085494C">
        <w:rPr>
          <w:rFonts w:ascii="Verdana" w:hAnsi="Verdana"/>
          <w:color w:val="000000"/>
          <w:sz w:val="20"/>
          <w:lang w:val="es-AR"/>
        </w:rPr>
        <w:t>otra plantación.</w:t>
      </w:r>
      <w:r w:rsidRPr="0085494C">
        <w:rPr>
          <w:rFonts w:ascii="Verdana" w:hAnsi="Verdana"/>
          <w:color w:val="000000"/>
          <w:spacing w:val="25"/>
          <w:sz w:val="20"/>
          <w:lang w:val="es-AR"/>
        </w:rPr>
        <w:t xml:space="preserve"> </w:t>
      </w:r>
      <w:r w:rsidRPr="0085494C">
        <w:rPr>
          <w:rFonts w:ascii="Verdana" w:hAnsi="Verdana"/>
          <w:color w:val="000000"/>
          <w:sz w:val="20"/>
          <w:lang w:val="es-AR"/>
        </w:rPr>
        <w:t>Huía otra</w:t>
      </w:r>
      <w:r w:rsidRPr="0085494C">
        <w:rPr>
          <w:rFonts w:ascii="Verdana" w:hAnsi="Verdana"/>
          <w:color w:val="000000"/>
          <w:spacing w:val="23"/>
          <w:sz w:val="20"/>
          <w:lang w:val="es-AR"/>
        </w:rPr>
        <w:t xml:space="preserve"> </w:t>
      </w:r>
      <w:r w:rsidRPr="0085494C">
        <w:rPr>
          <w:rFonts w:ascii="Verdana" w:hAnsi="Verdana"/>
          <w:color w:val="000000"/>
          <w:sz w:val="20"/>
          <w:lang w:val="es-AR"/>
        </w:rPr>
        <w:t>vez</w:t>
      </w:r>
      <w:r w:rsidRPr="0085494C">
        <w:rPr>
          <w:rFonts w:ascii="Verdana" w:hAnsi="Verdana"/>
          <w:color w:val="000000"/>
          <w:spacing w:val="25"/>
          <w:sz w:val="20"/>
          <w:lang w:val="es-AR"/>
        </w:rPr>
        <w:t xml:space="preserve"> </w:t>
      </w:r>
      <w:r w:rsidRPr="0085494C">
        <w:rPr>
          <w:rFonts w:ascii="Verdana" w:hAnsi="Verdana"/>
          <w:color w:val="000000"/>
          <w:sz w:val="20"/>
          <w:lang w:val="es-AR"/>
        </w:rPr>
        <w:t>a los</w:t>
      </w:r>
      <w:r w:rsidRPr="0085494C">
        <w:rPr>
          <w:rFonts w:ascii="Verdana" w:hAnsi="Verdana"/>
          <w:color w:val="000000"/>
          <w:spacing w:val="25"/>
          <w:sz w:val="20"/>
          <w:lang w:val="es-AR"/>
        </w:rPr>
        <w:t xml:space="preserve"> </w:t>
      </w:r>
      <w:r w:rsidRPr="0085494C">
        <w:rPr>
          <w:rFonts w:ascii="Verdana" w:hAnsi="Verdana"/>
          <w:color w:val="000000"/>
          <w:sz w:val="20"/>
          <w:lang w:val="es-AR"/>
        </w:rPr>
        <w:t>cañaverales o</w:t>
      </w:r>
      <w:r w:rsidRPr="0085494C">
        <w:rPr>
          <w:rFonts w:ascii="Verdana" w:hAnsi="Verdana"/>
          <w:color w:val="000000"/>
          <w:spacing w:val="26"/>
          <w:sz w:val="20"/>
          <w:lang w:val="es-AR"/>
        </w:rPr>
        <w:t xml:space="preserve"> </w:t>
      </w:r>
      <w:r w:rsidRPr="0085494C">
        <w:rPr>
          <w:rFonts w:ascii="Verdana" w:hAnsi="Verdana"/>
          <w:color w:val="000000"/>
          <w:sz w:val="20"/>
          <w:lang w:val="es-AR"/>
        </w:rPr>
        <w:t>a las barrancas.</w:t>
      </w:r>
      <w:r w:rsidRPr="0085494C">
        <w:rPr>
          <w:rFonts w:ascii="Verdana" w:hAnsi="Verdana"/>
          <w:color w:val="000000"/>
          <w:spacing w:val="23"/>
          <w:sz w:val="20"/>
          <w:lang w:val="es-AR"/>
        </w:rPr>
        <w:t xml:space="preserve"> </w:t>
      </w:r>
      <w:r w:rsidRPr="0085494C">
        <w:rPr>
          <w:rFonts w:ascii="Verdana" w:hAnsi="Verdana"/>
          <w:color w:val="000000"/>
          <w:sz w:val="20"/>
          <w:lang w:val="es-AR"/>
        </w:rPr>
        <w:t>Entonces</w:t>
      </w:r>
      <w:r w:rsidRPr="0085494C">
        <w:rPr>
          <w:rFonts w:ascii="Verdana" w:hAnsi="Verdana"/>
          <w:color w:val="000000"/>
          <w:spacing w:val="25"/>
          <w:sz w:val="20"/>
          <w:lang w:val="es-AR"/>
        </w:rPr>
        <w:t xml:space="preserve"> </w:t>
      </w:r>
      <w:r w:rsidRPr="0085494C">
        <w:rPr>
          <w:rFonts w:ascii="Verdana" w:hAnsi="Verdana"/>
          <w:color w:val="000000"/>
          <w:sz w:val="20"/>
          <w:lang w:val="es-AR"/>
        </w:rPr>
        <w:t>los terribles bienhechores (de quienes empezaba ya a desconfiar) aducían gastos oscuros y declaraban que tenían que venderlo una última vez. A su regreso le darían el porcentaje</w:t>
      </w:r>
      <w:r w:rsidRPr="0085494C">
        <w:rPr>
          <w:rFonts w:ascii="Verdana" w:hAnsi="Verdana"/>
          <w:color w:val="000000"/>
          <w:spacing w:val="80"/>
          <w:sz w:val="20"/>
          <w:lang w:val="es-AR"/>
        </w:rPr>
        <w:t xml:space="preserve"> </w:t>
      </w:r>
      <w:r w:rsidRPr="0085494C">
        <w:rPr>
          <w:rFonts w:ascii="Verdana" w:hAnsi="Verdana"/>
          <w:color w:val="000000"/>
          <w:sz w:val="20"/>
          <w:lang w:val="es-AR"/>
        </w:rPr>
        <w:t>de las dos ventas y la libertad. El hombre se dejaba vender, trabajaba un tiempo y desafiaba</w:t>
      </w:r>
      <w:r w:rsidRPr="0085494C">
        <w:rPr>
          <w:rFonts w:ascii="Verdana" w:hAnsi="Verdana"/>
          <w:color w:val="000000"/>
          <w:spacing w:val="18"/>
          <w:sz w:val="20"/>
          <w:lang w:val="es-AR"/>
        </w:rPr>
        <w:t xml:space="preserve"> </w:t>
      </w:r>
      <w:r w:rsidRPr="0085494C">
        <w:rPr>
          <w:rFonts w:ascii="Verdana" w:hAnsi="Verdana"/>
          <w:color w:val="000000"/>
          <w:sz w:val="20"/>
          <w:lang w:val="es-AR"/>
        </w:rPr>
        <w:t>en</w:t>
      </w:r>
      <w:r w:rsidRPr="0085494C">
        <w:rPr>
          <w:rFonts w:ascii="Verdana" w:hAnsi="Verdana"/>
          <w:color w:val="000000"/>
          <w:spacing w:val="21"/>
          <w:sz w:val="20"/>
          <w:lang w:val="es-AR"/>
        </w:rPr>
        <w:t xml:space="preserve"> </w:t>
      </w:r>
      <w:r w:rsidRPr="0085494C">
        <w:rPr>
          <w:rFonts w:ascii="Verdana" w:hAnsi="Verdana"/>
          <w:color w:val="000000"/>
          <w:sz w:val="20"/>
          <w:lang w:val="es-AR"/>
        </w:rPr>
        <w:t>la</w:t>
      </w:r>
      <w:r w:rsidRPr="0085494C">
        <w:rPr>
          <w:rFonts w:ascii="Verdana" w:hAnsi="Verdana"/>
          <w:color w:val="000000"/>
          <w:spacing w:val="19"/>
          <w:sz w:val="20"/>
          <w:lang w:val="es-AR"/>
        </w:rPr>
        <w:t xml:space="preserve"> </w:t>
      </w:r>
      <w:r w:rsidRPr="0085494C">
        <w:rPr>
          <w:rFonts w:ascii="Verdana" w:hAnsi="Verdana"/>
          <w:color w:val="000000"/>
          <w:sz w:val="20"/>
          <w:lang w:val="es-AR"/>
        </w:rPr>
        <w:t>última</w:t>
      </w:r>
      <w:r w:rsidRPr="0085494C">
        <w:rPr>
          <w:rFonts w:ascii="Verdana" w:hAnsi="Verdana"/>
          <w:color w:val="000000"/>
          <w:spacing w:val="21"/>
          <w:sz w:val="20"/>
          <w:lang w:val="es-AR"/>
        </w:rPr>
        <w:t xml:space="preserve"> </w:t>
      </w:r>
      <w:r w:rsidRPr="0085494C">
        <w:rPr>
          <w:rFonts w:ascii="Verdana" w:hAnsi="Verdana"/>
          <w:color w:val="000000"/>
          <w:sz w:val="20"/>
          <w:lang w:val="es-AR"/>
        </w:rPr>
        <w:t>fuga</w:t>
      </w:r>
      <w:r w:rsidRPr="0085494C">
        <w:rPr>
          <w:rFonts w:ascii="Verdana" w:hAnsi="Verdana"/>
          <w:color w:val="000000"/>
          <w:spacing w:val="21"/>
          <w:sz w:val="20"/>
          <w:lang w:val="es-AR"/>
        </w:rPr>
        <w:t xml:space="preserve"> </w:t>
      </w:r>
      <w:r w:rsidRPr="0085494C">
        <w:rPr>
          <w:rFonts w:ascii="Verdana" w:hAnsi="Verdana"/>
          <w:color w:val="000000"/>
          <w:sz w:val="20"/>
          <w:lang w:val="es-AR"/>
        </w:rPr>
        <w:t>el</w:t>
      </w:r>
      <w:r w:rsidRPr="0085494C">
        <w:rPr>
          <w:rFonts w:ascii="Verdana" w:hAnsi="Verdana"/>
          <w:color w:val="000000"/>
          <w:spacing w:val="19"/>
          <w:sz w:val="20"/>
          <w:lang w:val="es-AR"/>
        </w:rPr>
        <w:t xml:space="preserve"> </w:t>
      </w:r>
      <w:r w:rsidRPr="0085494C">
        <w:rPr>
          <w:rFonts w:ascii="Verdana" w:hAnsi="Verdana"/>
          <w:color w:val="000000"/>
          <w:sz w:val="20"/>
          <w:lang w:val="es-AR"/>
        </w:rPr>
        <w:t>riesgo</w:t>
      </w:r>
      <w:r w:rsidRPr="0085494C">
        <w:rPr>
          <w:rFonts w:ascii="Verdana" w:hAnsi="Verdana"/>
          <w:color w:val="000000"/>
          <w:spacing w:val="21"/>
          <w:sz w:val="20"/>
          <w:lang w:val="es-AR"/>
        </w:rPr>
        <w:t xml:space="preserve"> </w:t>
      </w:r>
      <w:r w:rsidRPr="0085494C">
        <w:rPr>
          <w:rFonts w:ascii="Verdana" w:hAnsi="Verdana"/>
          <w:color w:val="000000"/>
          <w:sz w:val="20"/>
          <w:lang w:val="es-AR"/>
        </w:rPr>
        <w:t>de</w:t>
      </w:r>
      <w:r w:rsidRPr="0085494C">
        <w:rPr>
          <w:rFonts w:ascii="Verdana" w:hAnsi="Verdana"/>
          <w:color w:val="000000"/>
          <w:spacing w:val="19"/>
          <w:sz w:val="20"/>
          <w:lang w:val="es-AR"/>
        </w:rPr>
        <w:t xml:space="preserve"> </w:t>
      </w:r>
      <w:r w:rsidRPr="0085494C">
        <w:rPr>
          <w:rFonts w:ascii="Verdana" w:hAnsi="Verdana"/>
          <w:color w:val="000000"/>
          <w:sz w:val="20"/>
          <w:lang w:val="es-AR"/>
        </w:rPr>
        <w:t>los</w:t>
      </w:r>
      <w:r w:rsidRPr="0085494C">
        <w:rPr>
          <w:rFonts w:ascii="Verdana" w:hAnsi="Verdana"/>
          <w:color w:val="000000"/>
          <w:spacing w:val="17"/>
          <w:sz w:val="20"/>
          <w:lang w:val="es-AR"/>
        </w:rPr>
        <w:t xml:space="preserve"> </w:t>
      </w:r>
      <w:r w:rsidRPr="0085494C">
        <w:rPr>
          <w:rFonts w:ascii="Verdana" w:hAnsi="Verdana"/>
          <w:color w:val="000000"/>
          <w:sz w:val="20"/>
          <w:lang w:val="es-AR"/>
        </w:rPr>
        <w:t>perros</w:t>
      </w:r>
      <w:r w:rsidRPr="0085494C">
        <w:rPr>
          <w:rFonts w:ascii="Verdana" w:hAnsi="Verdana"/>
          <w:color w:val="000000"/>
          <w:spacing w:val="19"/>
          <w:sz w:val="20"/>
          <w:lang w:val="es-AR"/>
        </w:rPr>
        <w:t xml:space="preserve"> </w:t>
      </w:r>
      <w:r w:rsidRPr="0085494C">
        <w:rPr>
          <w:rFonts w:ascii="Verdana" w:hAnsi="Verdana"/>
          <w:color w:val="000000"/>
          <w:sz w:val="20"/>
          <w:lang w:val="es-AR"/>
        </w:rPr>
        <w:t>de</w:t>
      </w:r>
      <w:r w:rsidRPr="0085494C">
        <w:rPr>
          <w:rFonts w:ascii="Verdana" w:hAnsi="Verdana"/>
          <w:color w:val="000000"/>
          <w:spacing w:val="19"/>
          <w:sz w:val="20"/>
          <w:lang w:val="es-AR"/>
        </w:rPr>
        <w:t xml:space="preserve"> </w:t>
      </w:r>
      <w:r w:rsidRPr="0085494C">
        <w:rPr>
          <w:rFonts w:ascii="Verdana" w:hAnsi="Verdana"/>
          <w:color w:val="000000"/>
          <w:sz w:val="20"/>
          <w:lang w:val="es-AR"/>
        </w:rPr>
        <w:t>presa</w:t>
      </w:r>
      <w:r w:rsidRPr="0085494C">
        <w:rPr>
          <w:rFonts w:ascii="Verdana" w:hAnsi="Verdana"/>
          <w:color w:val="000000"/>
          <w:spacing w:val="19"/>
          <w:sz w:val="20"/>
          <w:lang w:val="es-AR"/>
        </w:rPr>
        <w:t xml:space="preserve"> </w:t>
      </w:r>
      <w:r w:rsidRPr="0085494C">
        <w:rPr>
          <w:rFonts w:ascii="Verdana" w:hAnsi="Verdana"/>
          <w:color w:val="000000"/>
          <w:sz w:val="20"/>
          <w:lang w:val="es-AR"/>
        </w:rPr>
        <w:t>y</w:t>
      </w:r>
      <w:r w:rsidRPr="0085494C">
        <w:rPr>
          <w:rFonts w:ascii="Verdana" w:hAnsi="Verdana"/>
          <w:color w:val="000000"/>
          <w:spacing w:val="22"/>
          <w:sz w:val="20"/>
          <w:lang w:val="es-AR"/>
        </w:rPr>
        <w:t xml:space="preserve"> </w:t>
      </w:r>
      <w:r w:rsidRPr="0085494C">
        <w:rPr>
          <w:rFonts w:ascii="Verdana" w:hAnsi="Verdana"/>
          <w:color w:val="000000"/>
          <w:sz w:val="20"/>
          <w:lang w:val="es-AR"/>
        </w:rPr>
        <w:t>de</w:t>
      </w:r>
      <w:r w:rsidRPr="0085494C">
        <w:rPr>
          <w:rFonts w:ascii="Verdana" w:hAnsi="Verdana"/>
          <w:color w:val="000000"/>
          <w:spacing w:val="18"/>
          <w:sz w:val="20"/>
          <w:lang w:val="es-AR"/>
        </w:rPr>
        <w:t xml:space="preserve"> </w:t>
      </w:r>
      <w:r w:rsidRPr="0085494C">
        <w:rPr>
          <w:rFonts w:ascii="Verdana" w:hAnsi="Verdana"/>
          <w:color w:val="000000"/>
          <w:sz w:val="20"/>
          <w:lang w:val="es-AR"/>
        </w:rPr>
        <w:t>los</w:t>
      </w:r>
      <w:r w:rsidRPr="0085494C">
        <w:rPr>
          <w:rFonts w:ascii="Verdana" w:hAnsi="Verdana"/>
          <w:color w:val="000000"/>
          <w:spacing w:val="21"/>
          <w:sz w:val="20"/>
          <w:lang w:val="es-AR"/>
        </w:rPr>
        <w:t xml:space="preserve"> </w:t>
      </w:r>
      <w:r w:rsidRPr="0085494C">
        <w:rPr>
          <w:rFonts w:ascii="Verdana" w:hAnsi="Verdana"/>
          <w:color w:val="000000"/>
          <w:sz w:val="20"/>
          <w:lang w:val="es-AR"/>
        </w:rPr>
        <w:t>azotes.</w:t>
      </w:r>
      <w:r w:rsidRPr="0085494C">
        <w:rPr>
          <w:rFonts w:ascii="Verdana" w:hAnsi="Verdana"/>
          <w:color w:val="000000"/>
          <w:spacing w:val="22"/>
          <w:sz w:val="20"/>
          <w:lang w:val="es-AR"/>
        </w:rPr>
        <w:t xml:space="preserve"> </w:t>
      </w:r>
      <w:r w:rsidRPr="0085494C">
        <w:rPr>
          <w:rFonts w:ascii="Verdana" w:hAnsi="Verdana"/>
          <w:color w:val="000000"/>
          <w:sz w:val="20"/>
          <w:lang w:val="es-AR"/>
        </w:rPr>
        <w:t>Regresaba con sangre, con sudor, con desesperación y con sueño.</w:t>
      </w:r>
    </w:p>
    <w:p w14:paraId="4F139914"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3DE4796B"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0112DFF5" w14:textId="77777777" w:rsidR="00FA6BB0" w:rsidRPr="0085494C" w:rsidRDefault="00FA6BB0" w:rsidP="0085494C">
      <w:pPr>
        <w:pStyle w:val="Heading2"/>
        <w:keepNext w:val="0"/>
        <w:keepLines w:val="0"/>
        <w:suppressAutoHyphens/>
        <w:spacing w:before="0" w:line="240" w:lineRule="auto"/>
        <w:jc w:val="both"/>
        <w:rPr>
          <w:rFonts w:ascii="Verdana" w:hAnsi="Verdana"/>
          <w:b w:val="0"/>
          <w:bCs w:val="0"/>
          <w:color w:val="000000"/>
          <w:spacing w:val="-2"/>
          <w:sz w:val="20"/>
          <w:lang w:val="es-AR"/>
        </w:rPr>
      </w:pPr>
      <w:r w:rsidRPr="0085494C">
        <w:rPr>
          <w:rFonts w:ascii="Verdana" w:hAnsi="Verdana"/>
          <w:b w:val="0"/>
          <w:bCs w:val="0"/>
          <w:color w:val="000000"/>
          <w:sz w:val="20"/>
          <w:lang w:val="es-AR"/>
        </w:rPr>
        <w:t>LA</w:t>
      </w:r>
      <w:r w:rsidRPr="0085494C">
        <w:rPr>
          <w:rFonts w:ascii="Verdana" w:hAnsi="Verdana"/>
          <w:b w:val="0"/>
          <w:bCs w:val="0"/>
          <w:color w:val="000000"/>
          <w:spacing w:val="12"/>
          <w:sz w:val="20"/>
          <w:lang w:val="es-AR"/>
        </w:rPr>
        <w:t xml:space="preserve"> </w:t>
      </w:r>
      <w:r w:rsidRPr="0085494C">
        <w:rPr>
          <w:rFonts w:ascii="Verdana" w:hAnsi="Verdana"/>
          <w:b w:val="0"/>
          <w:bCs w:val="0"/>
          <w:color w:val="000000"/>
          <w:sz w:val="20"/>
          <w:lang w:val="es-AR"/>
        </w:rPr>
        <w:t>LIBERTAD</w:t>
      </w:r>
      <w:r w:rsidRPr="0085494C">
        <w:rPr>
          <w:rFonts w:ascii="Verdana" w:hAnsi="Verdana"/>
          <w:b w:val="0"/>
          <w:bCs w:val="0"/>
          <w:color w:val="000000"/>
          <w:spacing w:val="13"/>
          <w:sz w:val="20"/>
          <w:lang w:val="es-AR"/>
        </w:rPr>
        <w:t xml:space="preserve"> </w:t>
      </w:r>
      <w:r w:rsidRPr="0085494C">
        <w:rPr>
          <w:rFonts w:ascii="Verdana" w:hAnsi="Verdana"/>
          <w:b w:val="0"/>
          <w:bCs w:val="0"/>
          <w:color w:val="000000"/>
          <w:spacing w:val="-2"/>
          <w:sz w:val="20"/>
          <w:lang w:val="es-AR"/>
        </w:rPr>
        <w:t>FINAL</w:t>
      </w:r>
    </w:p>
    <w:p w14:paraId="4C266490"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77ECC8BE"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Falta</w:t>
      </w:r>
      <w:r w:rsidRPr="0085494C">
        <w:rPr>
          <w:rFonts w:ascii="Verdana" w:hAnsi="Verdana"/>
          <w:color w:val="000000"/>
          <w:spacing w:val="19"/>
          <w:sz w:val="20"/>
          <w:lang w:val="es-AR"/>
        </w:rPr>
        <w:t xml:space="preserve"> </w:t>
      </w:r>
      <w:r w:rsidRPr="0085494C">
        <w:rPr>
          <w:rFonts w:ascii="Verdana" w:hAnsi="Verdana"/>
          <w:color w:val="000000"/>
          <w:sz w:val="20"/>
          <w:lang w:val="es-AR"/>
        </w:rPr>
        <w:t>considerar</w:t>
      </w:r>
      <w:r w:rsidRPr="0085494C">
        <w:rPr>
          <w:rFonts w:ascii="Verdana" w:hAnsi="Verdana"/>
          <w:color w:val="000000"/>
          <w:spacing w:val="20"/>
          <w:sz w:val="20"/>
          <w:lang w:val="es-AR"/>
        </w:rPr>
        <w:t xml:space="preserve"> </w:t>
      </w:r>
      <w:r w:rsidRPr="0085494C">
        <w:rPr>
          <w:rFonts w:ascii="Verdana" w:hAnsi="Verdana"/>
          <w:color w:val="000000"/>
          <w:sz w:val="20"/>
          <w:lang w:val="es-AR"/>
        </w:rPr>
        <w:t>el</w:t>
      </w:r>
      <w:r w:rsidRPr="0085494C">
        <w:rPr>
          <w:rFonts w:ascii="Verdana" w:hAnsi="Verdana"/>
          <w:color w:val="000000"/>
          <w:spacing w:val="22"/>
          <w:sz w:val="20"/>
          <w:lang w:val="es-AR"/>
        </w:rPr>
        <w:t xml:space="preserve"> </w:t>
      </w:r>
      <w:r w:rsidRPr="0085494C">
        <w:rPr>
          <w:rFonts w:ascii="Verdana" w:hAnsi="Verdana"/>
          <w:color w:val="000000"/>
          <w:sz w:val="20"/>
          <w:lang w:val="es-AR"/>
        </w:rPr>
        <w:t>aspecto</w:t>
      </w:r>
      <w:r w:rsidRPr="0085494C">
        <w:rPr>
          <w:rFonts w:ascii="Verdana" w:hAnsi="Verdana"/>
          <w:color w:val="000000"/>
          <w:spacing w:val="20"/>
          <w:sz w:val="20"/>
          <w:lang w:val="es-AR"/>
        </w:rPr>
        <w:t xml:space="preserve"> </w:t>
      </w:r>
      <w:r w:rsidRPr="0085494C">
        <w:rPr>
          <w:rFonts w:ascii="Verdana" w:hAnsi="Verdana"/>
          <w:color w:val="000000"/>
          <w:sz w:val="20"/>
          <w:lang w:val="es-AR"/>
        </w:rPr>
        <w:t>jurídico</w:t>
      </w:r>
      <w:r w:rsidRPr="0085494C">
        <w:rPr>
          <w:rFonts w:ascii="Verdana" w:hAnsi="Verdana"/>
          <w:color w:val="000000"/>
          <w:spacing w:val="20"/>
          <w:sz w:val="20"/>
          <w:lang w:val="es-AR"/>
        </w:rPr>
        <w:t xml:space="preserve"> </w:t>
      </w:r>
      <w:r w:rsidRPr="0085494C">
        <w:rPr>
          <w:rFonts w:ascii="Verdana" w:hAnsi="Verdana"/>
          <w:color w:val="000000"/>
          <w:sz w:val="20"/>
          <w:lang w:val="es-AR"/>
        </w:rPr>
        <w:t>de</w:t>
      </w:r>
      <w:r w:rsidRPr="0085494C">
        <w:rPr>
          <w:rFonts w:ascii="Verdana" w:hAnsi="Verdana"/>
          <w:color w:val="000000"/>
          <w:spacing w:val="19"/>
          <w:sz w:val="20"/>
          <w:lang w:val="es-AR"/>
        </w:rPr>
        <w:t xml:space="preserve"> </w:t>
      </w:r>
      <w:r w:rsidRPr="0085494C">
        <w:rPr>
          <w:rFonts w:ascii="Verdana" w:hAnsi="Verdana"/>
          <w:color w:val="000000"/>
          <w:sz w:val="20"/>
          <w:lang w:val="es-AR"/>
        </w:rPr>
        <w:t>estos</w:t>
      </w:r>
      <w:r w:rsidRPr="0085494C">
        <w:rPr>
          <w:rFonts w:ascii="Verdana" w:hAnsi="Verdana"/>
          <w:color w:val="000000"/>
          <w:spacing w:val="20"/>
          <w:sz w:val="20"/>
          <w:lang w:val="es-AR"/>
        </w:rPr>
        <w:t xml:space="preserve"> </w:t>
      </w:r>
      <w:r w:rsidRPr="0085494C">
        <w:rPr>
          <w:rFonts w:ascii="Verdana" w:hAnsi="Verdana"/>
          <w:color w:val="000000"/>
          <w:sz w:val="20"/>
          <w:lang w:val="es-AR"/>
        </w:rPr>
        <w:t>hechos.</w:t>
      </w:r>
      <w:r w:rsidRPr="0085494C">
        <w:rPr>
          <w:rFonts w:ascii="Verdana" w:hAnsi="Verdana"/>
          <w:color w:val="000000"/>
          <w:spacing w:val="20"/>
          <w:sz w:val="20"/>
          <w:lang w:val="es-AR"/>
        </w:rPr>
        <w:t xml:space="preserve"> </w:t>
      </w:r>
      <w:r w:rsidRPr="0085494C">
        <w:rPr>
          <w:rFonts w:ascii="Verdana" w:hAnsi="Verdana"/>
          <w:color w:val="000000"/>
          <w:sz w:val="20"/>
          <w:lang w:val="es-AR"/>
        </w:rPr>
        <w:t>El</w:t>
      </w:r>
      <w:r w:rsidRPr="0085494C">
        <w:rPr>
          <w:rFonts w:ascii="Verdana" w:hAnsi="Verdana"/>
          <w:color w:val="000000"/>
          <w:spacing w:val="18"/>
          <w:sz w:val="20"/>
          <w:lang w:val="es-AR"/>
        </w:rPr>
        <w:t xml:space="preserve"> </w:t>
      </w:r>
      <w:r w:rsidRPr="0085494C">
        <w:rPr>
          <w:rFonts w:ascii="Verdana" w:hAnsi="Verdana"/>
          <w:color w:val="000000"/>
          <w:sz w:val="20"/>
          <w:lang w:val="es-AR"/>
        </w:rPr>
        <w:t>negro</w:t>
      </w:r>
      <w:r w:rsidRPr="0085494C">
        <w:rPr>
          <w:rFonts w:ascii="Verdana" w:hAnsi="Verdana"/>
          <w:color w:val="000000"/>
          <w:spacing w:val="23"/>
          <w:sz w:val="20"/>
          <w:lang w:val="es-AR"/>
        </w:rPr>
        <w:t xml:space="preserve"> </w:t>
      </w:r>
      <w:r w:rsidRPr="0085494C">
        <w:rPr>
          <w:rFonts w:ascii="Verdana" w:hAnsi="Verdana"/>
          <w:color w:val="000000"/>
          <w:sz w:val="20"/>
          <w:lang w:val="es-AR"/>
        </w:rPr>
        <w:t>no</w:t>
      </w:r>
      <w:r w:rsidRPr="0085494C">
        <w:rPr>
          <w:rFonts w:ascii="Verdana" w:hAnsi="Verdana"/>
          <w:color w:val="000000"/>
          <w:spacing w:val="20"/>
          <w:sz w:val="20"/>
          <w:lang w:val="es-AR"/>
        </w:rPr>
        <w:t xml:space="preserve"> </w:t>
      </w:r>
      <w:r w:rsidRPr="0085494C">
        <w:rPr>
          <w:rFonts w:ascii="Verdana" w:hAnsi="Verdana"/>
          <w:color w:val="000000"/>
          <w:sz w:val="20"/>
          <w:lang w:val="es-AR"/>
        </w:rPr>
        <w:t>era</w:t>
      </w:r>
      <w:r w:rsidRPr="0085494C">
        <w:rPr>
          <w:rFonts w:ascii="Verdana" w:hAnsi="Verdana"/>
          <w:color w:val="000000"/>
          <w:spacing w:val="18"/>
          <w:sz w:val="20"/>
          <w:lang w:val="es-AR"/>
        </w:rPr>
        <w:t xml:space="preserve"> </w:t>
      </w:r>
      <w:r w:rsidRPr="0085494C">
        <w:rPr>
          <w:rFonts w:ascii="Verdana" w:hAnsi="Verdana"/>
          <w:color w:val="000000"/>
          <w:sz w:val="20"/>
          <w:lang w:val="es-AR"/>
        </w:rPr>
        <w:t>puesto</w:t>
      </w:r>
      <w:r w:rsidRPr="0085494C">
        <w:rPr>
          <w:rFonts w:ascii="Verdana" w:hAnsi="Verdana"/>
          <w:color w:val="000000"/>
          <w:spacing w:val="22"/>
          <w:sz w:val="20"/>
          <w:lang w:val="es-AR"/>
        </w:rPr>
        <w:t xml:space="preserve"> </w:t>
      </w:r>
      <w:r w:rsidRPr="0085494C">
        <w:rPr>
          <w:rFonts w:ascii="Verdana" w:hAnsi="Verdana"/>
          <w:color w:val="000000"/>
          <w:sz w:val="20"/>
          <w:lang w:val="es-AR"/>
        </w:rPr>
        <w:t>a</w:t>
      </w:r>
      <w:r w:rsidRPr="0085494C">
        <w:rPr>
          <w:rFonts w:ascii="Verdana" w:hAnsi="Verdana"/>
          <w:color w:val="000000"/>
          <w:spacing w:val="18"/>
          <w:sz w:val="20"/>
          <w:lang w:val="es-AR"/>
        </w:rPr>
        <w:t xml:space="preserve"> </w:t>
      </w:r>
      <w:r w:rsidRPr="0085494C">
        <w:rPr>
          <w:rFonts w:ascii="Verdana" w:hAnsi="Verdana"/>
          <w:color w:val="000000"/>
          <w:sz w:val="20"/>
          <w:lang w:val="es-AR"/>
        </w:rPr>
        <w:t>la</w:t>
      </w:r>
      <w:r w:rsidRPr="0085494C">
        <w:rPr>
          <w:rFonts w:ascii="Verdana" w:hAnsi="Verdana"/>
          <w:color w:val="000000"/>
          <w:spacing w:val="20"/>
          <w:sz w:val="20"/>
          <w:lang w:val="es-AR"/>
        </w:rPr>
        <w:t xml:space="preserve"> </w:t>
      </w:r>
      <w:r w:rsidRPr="0085494C">
        <w:rPr>
          <w:rFonts w:ascii="Verdana" w:hAnsi="Verdana"/>
          <w:color w:val="000000"/>
          <w:sz w:val="20"/>
          <w:lang w:val="es-AR"/>
        </w:rPr>
        <w:t>venta por los sicarios de Morell hasta que el dueño primitivo no hubiera denunciado su fuga y ofrecido una recompensa a quien lo encontrara. Cualquiera entonces lo podía retener, de suerte que su venta ulterior era un abuso de confianza, no un robo. Recurrir a la justicia civil era un gasto inútil, porque los daños no eran nunca pagados.</w:t>
      </w:r>
    </w:p>
    <w:p w14:paraId="51DE23EC"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Todo</w:t>
      </w:r>
      <w:r w:rsidRPr="0085494C">
        <w:rPr>
          <w:rFonts w:ascii="Verdana" w:hAnsi="Verdana"/>
          <w:color w:val="000000"/>
          <w:spacing w:val="22"/>
          <w:sz w:val="20"/>
          <w:lang w:val="es-AR"/>
        </w:rPr>
        <w:t xml:space="preserve"> </w:t>
      </w:r>
      <w:r w:rsidRPr="0085494C">
        <w:rPr>
          <w:rFonts w:ascii="Verdana" w:hAnsi="Verdana"/>
          <w:color w:val="000000"/>
          <w:sz w:val="20"/>
          <w:lang w:val="es-AR"/>
        </w:rPr>
        <w:t>eso</w:t>
      </w:r>
      <w:r w:rsidRPr="0085494C">
        <w:rPr>
          <w:rFonts w:ascii="Verdana" w:hAnsi="Verdana"/>
          <w:color w:val="000000"/>
          <w:spacing w:val="23"/>
          <w:sz w:val="20"/>
          <w:lang w:val="es-AR"/>
        </w:rPr>
        <w:t xml:space="preserve"> </w:t>
      </w:r>
      <w:r w:rsidRPr="0085494C">
        <w:rPr>
          <w:rFonts w:ascii="Verdana" w:hAnsi="Verdana"/>
          <w:color w:val="000000"/>
          <w:sz w:val="20"/>
          <w:lang w:val="es-AR"/>
        </w:rPr>
        <w:t>era</w:t>
      </w:r>
      <w:r w:rsidRPr="0085494C">
        <w:rPr>
          <w:rFonts w:ascii="Verdana" w:hAnsi="Verdana"/>
          <w:color w:val="000000"/>
          <w:spacing w:val="22"/>
          <w:sz w:val="20"/>
          <w:lang w:val="es-AR"/>
        </w:rPr>
        <w:t xml:space="preserve"> </w:t>
      </w:r>
      <w:r w:rsidRPr="0085494C">
        <w:rPr>
          <w:rFonts w:ascii="Verdana" w:hAnsi="Verdana"/>
          <w:color w:val="000000"/>
          <w:sz w:val="20"/>
          <w:lang w:val="es-AR"/>
        </w:rPr>
        <w:t>lo</w:t>
      </w:r>
      <w:r w:rsidRPr="0085494C">
        <w:rPr>
          <w:rFonts w:ascii="Verdana" w:hAnsi="Verdana"/>
          <w:color w:val="000000"/>
          <w:spacing w:val="24"/>
          <w:sz w:val="20"/>
          <w:lang w:val="es-AR"/>
        </w:rPr>
        <w:t xml:space="preserve"> </w:t>
      </w:r>
      <w:r w:rsidRPr="0085494C">
        <w:rPr>
          <w:rFonts w:ascii="Verdana" w:hAnsi="Verdana"/>
          <w:color w:val="000000"/>
          <w:sz w:val="20"/>
          <w:lang w:val="es-AR"/>
        </w:rPr>
        <w:t>más</w:t>
      </w:r>
      <w:r w:rsidRPr="0085494C">
        <w:rPr>
          <w:rFonts w:ascii="Verdana" w:hAnsi="Verdana"/>
          <w:color w:val="000000"/>
          <w:spacing w:val="23"/>
          <w:sz w:val="20"/>
          <w:lang w:val="es-AR"/>
        </w:rPr>
        <w:t xml:space="preserve"> </w:t>
      </w:r>
      <w:r w:rsidRPr="0085494C">
        <w:rPr>
          <w:rFonts w:ascii="Verdana" w:hAnsi="Verdana"/>
          <w:color w:val="000000"/>
          <w:sz w:val="20"/>
          <w:lang w:val="es-AR"/>
        </w:rPr>
        <w:t>tranquilizador,</w:t>
      </w:r>
      <w:r w:rsidRPr="0085494C">
        <w:rPr>
          <w:rFonts w:ascii="Verdana" w:hAnsi="Verdana"/>
          <w:color w:val="000000"/>
          <w:spacing w:val="23"/>
          <w:sz w:val="20"/>
          <w:lang w:val="es-AR"/>
        </w:rPr>
        <w:t xml:space="preserve"> </w:t>
      </w:r>
      <w:r w:rsidRPr="0085494C">
        <w:rPr>
          <w:rFonts w:ascii="Verdana" w:hAnsi="Verdana"/>
          <w:color w:val="000000"/>
          <w:sz w:val="20"/>
          <w:lang w:val="es-AR"/>
        </w:rPr>
        <w:t>pero</w:t>
      </w:r>
      <w:r w:rsidRPr="0085494C">
        <w:rPr>
          <w:rFonts w:ascii="Verdana" w:hAnsi="Verdana"/>
          <w:color w:val="000000"/>
          <w:spacing w:val="23"/>
          <w:sz w:val="20"/>
          <w:lang w:val="es-AR"/>
        </w:rPr>
        <w:t xml:space="preserve"> </w:t>
      </w:r>
      <w:r w:rsidRPr="0085494C">
        <w:rPr>
          <w:rFonts w:ascii="Verdana" w:hAnsi="Verdana"/>
          <w:color w:val="000000"/>
          <w:sz w:val="20"/>
          <w:lang w:val="es-AR"/>
        </w:rPr>
        <w:t>no para</w:t>
      </w:r>
      <w:r w:rsidRPr="0085494C">
        <w:rPr>
          <w:rFonts w:ascii="Verdana" w:hAnsi="Verdana"/>
          <w:color w:val="000000"/>
          <w:spacing w:val="22"/>
          <w:sz w:val="20"/>
          <w:lang w:val="es-AR"/>
        </w:rPr>
        <w:t xml:space="preserve"> </w:t>
      </w:r>
      <w:r w:rsidRPr="0085494C">
        <w:rPr>
          <w:rFonts w:ascii="Verdana" w:hAnsi="Verdana"/>
          <w:color w:val="000000"/>
          <w:sz w:val="20"/>
          <w:lang w:val="es-AR"/>
        </w:rPr>
        <w:t>siempre.</w:t>
      </w:r>
      <w:r w:rsidRPr="0085494C">
        <w:rPr>
          <w:rFonts w:ascii="Verdana" w:hAnsi="Verdana"/>
          <w:color w:val="000000"/>
          <w:spacing w:val="22"/>
          <w:sz w:val="20"/>
          <w:lang w:val="es-AR"/>
        </w:rPr>
        <w:t xml:space="preserve"> </w:t>
      </w:r>
      <w:r w:rsidRPr="0085494C">
        <w:rPr>
          <w:rFonts w:ascii="Verdana" w:hAnsi="Verdana"/>
          <w:color w:val="000000"/>
          <w:sz w:val="20"/>
          <w:lang w:val="es-AR"/>
        </w:rPr>
        <w:t>El</w:t>
      </w:r>
      <w:r w:rsidRPr="0085494C">
        <w:rPr>
          <w:rFonts w:ascii="Verdana" w:hAnsi="Verdana"/>
          <w:color w:val="000000"/>
          <w:spacing w:val="23"/>
          <w:sz w:val="20"/>
          <w:lang w:val="es-AR"/>
        </w:rPr>
        <w:t xml:space="preserve"> </w:t>
      </w:r>
      <w:r w:rsidRPr="0085494C">
        <w:rPr>
          <w:rFonts w:ascii="Verdana" w:hAnsi="Verdana"/>
          <w:color w:val="000000"/>
          <w:sz w:val="20"/>
          <w:lang w:val="es-AR"/>
        </w:rPr>
        <w:t>negro</w:t>
      </w:r>
      <w:r w:rsidRPr="0085494C">
        <w:rPr>
          <w:rFonts w:ascii="Verdana" w:hAnsi="Verdana"/>
          <w:color w:val="000000"/>
          <w:spacing w:val="22"/>
          <w:sz w:val="20"/>
          <w:lang w:val="es-AR"/>
        </w:rPr>
        <w:t xml:space="preserve"> </w:t>
      </w:r>
      <w:r w:rsidRPr="0085494C">
        <w:rPr>
          <w:rFonts w:ascii="Verdana" w:hAnsi="Verdana"/>
          <w:color w:val="000000"/>
          <w:sz w:val="20"/>
          <w:lang w:val="es-AR"/>
        </w:rPr>
        <w:t>podía hablar;</w:t>
      </w:r>
      <w:r w:rsidRPr="0085494C">
        <w:rPr>
          <w:rFonts w:ascii="Verdana" w:hAnsi="Verdana"/>
          <w:color w:val="000000"/>
          <w:spacing w:val="23"/>
          <w:sz w:val="20"/>
          <w:lang w:val="es-AR"/>
        </w:rPr>
        <w:t xml:space="preserve"> </w:t>
      </w:r>
      <w:r w:rsidRPr="0085494C">
        <w:rPr>
          <w:rFonts w:ascii="Verdana" w:hAnsi="Verdana"/>
          <w:color w:val="000000"/>
          <w:sz w:val="20"/>
          <w:lang w:val="es-AR"/>
        </w:rPr>
        <w:t>el negro, de puro agradecido o infeliz, era capaz de hablar. Unos jarros de whisky de</w:t>
      </w:r>
      <w:r w:rsidRPr="0085494C">
        <w:rPr>
          <w:rFonts w:ascii="Verdana" w:hAnsi="Verdana"/>
          <w:color w:val="000000"/>
          <w:spacing w:val="80"/>
          <w:sz w:val="20"/>
          <w:lang w:val="es-AR"/>
        </w:rPr>
        <w:t xml:space="preserve"> </w:t>
      </w:r>
      <w:r w:rsidRPr="0085494C">
        <w:rPr>
          <w:rFonts w:ascii="Verdana" w:hAnsi="Verdana"/>
          <w:color w:val="000000"/>
          <w:sz w:val="20"/>
          <w:lang w:val="es-AR"/>
        </w:rPr>
        <w:t>centeno en el prostíbulo de El Cairo, Illinois, donde el hijo de perra nacido esclavo iría a malgastar esos pesos fuertes que ellos no tenían por qué darle, y se le derramaba el</w:t>
      </w:r>
      <w:r w:rsidRPr="0085494C">
        <w:rPr>
          <w:rFonts w:ascii="Verdana" w:hAnsi="Verdana"/>
          <w:color w:val="000000"/>
          <w:spacing w:val="40"/>
          <w:sz w:val="20"/>
          <w:lang w:val="es-AR"/>
        </w:rPr>
        <w:t xml:space="preserve"> </w:t>
      </w:r>
      <w:r w:rsidRPr="0085494C">
        <w:rPr>
          <w:rFonts w:ascii="Verdana" w:hAnsi="Verdana"/>
          <w:color w:val="000000"/>
          <w:sz w:val="20"/>
          <w:lang w:val="es-AR"/>
        </w:rPr>
        <w:t>secreto. En esos años, un Partido Abolicionista agitaba el Norte, una turba de locos peligrosos que negaban la propiedad y predicaban la liberación de los negros y los incitaban a huir. Morell no iba a dejarse confundir con esos anarquistas. No era un</w:t>
      </w:r>
      <w:r w:rsidRPr="0085494C">
        <w:rPr>
          <w:rFonts w:ascii="Verdana" w:hAnsi="Verdana"/>
          <w:color w:val="000000"/>
          <w:spacing w:val="80"/>
          <w:sz w:val="20"/>
          <w:lang w:val="es-AR"/>
        </w:rPr>
        <w:t xml:space="preserve"> </w:t>
      </w:r>
      <w:r w:rsidRPr="0085494C">
        <w:rPr>
          <w:rFonts w:ascii="Verdana" w:hAnsi="Verdana"/>
          <w:color w:val="000000"/>
          <w:sz w:val="20"/>
          <w:lang w:val="es-AR"/>
        </w:rPr>
        <w:t>yankee, era un hombre blanco del Sur hijo y nieto de blancos, y esperaba retirarse de los negocios y ser un caballero y tener sus leguas de algodonal y sus inclinadas filas de esclavos. Con su experiencia, no estaba para riesgos inútiles.</w:t>
      </w:r>
    </w:p>
    <w:p w14:paraId="5214FB29"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El prófugo esperaba la libertad. Entonces los mulatos nebulosos de Lazarus Morell se transmitían una orden que podía no pasar de una seña y lo libraban de la vista, del oído, del tacto, del día, de la infamia, del tiempo, de los bienhechores, de la misericordia, del aire, de</w:t>
      </w:r>
      <w:r w:rsidRPr="0085494C">
        <w:rPr>
          <w:rFonts w:ascii="Verdana" w:hAnsi="Verdana"/>
          <w:color w:val="000000"/>
          <w:spacing w:val="20"/>
          <w:sz w:val="20"/>
          <w:lang w:val="es-AR"/>
        </w:rPr>
        <w:t xml:space="preserve"> </w:t>
      </w:r>
      <w:r w:rsidRPr="0085494C">
        <w:rPr>
          <w:rFonts w:ascii="Verdana" w:hAnsi="Verdana"/>
          <w:color w:val="000000"/>
          <w:sz w:val="20"/>
          <w:lang w:val="es-AR"/>
        </w:rPr>
        <w:t>los perros, del universo, de la</w:t>
      </w:r>
      <w:r w:rsidRPr="0085494C">
        <w:rPr>
          <w:rFonts w:ascii="Verdana" w:hAnsi="Verdana"/>
          <w:color w:val="000000"/>
          <w:spacing w:val="20"/>
          <w:sz w:val="20"/>
          <w:lang w:val="es-AR"/>
        </w:rPr>
        <w:t xml:space="preserve"> </w:t>
      </w:r>
      <w:r w:rsidRPr="0085494C">
        <w:rPr>
          <w:rFonts w:ascii="Verdana" w:hAnsi="Verdana"/>
          <w:color w:val="000000"/>
          <w:sz w:val="20"/>
          <w:lang w:val="es-AR"/>
        </w:rPr>
        <w:t>esperanza, del sudor y</w:t>
      </w:r>
      <w:r w:rsidRPr="0085494C">
        <w:rPr>
          <w:rFonts w:ascii="Verdana" w:hAnsi="Verdana"/>
          <w:color w:val="000000"/>
          <w:spacing w:val="21"/>
          <w:sz w:val="20"/>
          <w:lang w:val="es-AR"/>
        </w:rPr>
        <w:t xml:space="preserve"> </w:t>
      </w:r>
      <w:r w:rsidRPr="0085494C">
        <w:rPr>
          <w:rFonts w:ascii="Verdana" w:hAnsi="Verdana"/>
          <w:color w:val="000000"/>
          <w:sz w:val="20"/>
          <w:lang w:val="es-AR"/>
        </w:rPr>
        <w:t>de</w:t>
      </w:r>
      <w:r w:rsidRPr="0085494C">
        <w:rPr>
          <w:rFonts w:ascii="Verdana" w:hAnsi="Verdana"/>
          <w:color w:val="000000"/>
          <w:spacing w:val="20"/>
          <w:sz w:val="20"/>
          <w:lang w:val="es-AR"/>
        </w:rPr>
        <w:t xml:space="preserve"> </w:t>
      </w:r>
      <w:r w:rsidRPr="0085494C">
        <w:rPr>
          <w:rFonts w:ascii="Verdana" w:hAnsi="Verdana"/>
          <w:color w:val="000000"/>
          <w:sz w:val="20"/>
          <w:lang w:val="es-AR"/>
        </w:rPr>
        <w:t>él</w:t>
      </w:r>
      <w:r w:rsidRPr="0085494C">
        <w:rPr>
          <w:rFonts w:ascii="Verdana" w:hAnsi="Verdana"/>
          <w:color w:val="000000"/>
          <w:spacing w:val="20"/>
          <w:sz w:val="20"/>
          <w:lang w:val="es-AR"/>
        </w:rPr>
        <w:t xml:space="preserve"> </w:t>
      </w:r>
      <w:r w:rsidRPr="0085494C">
        <w:rPr>
          <w:rFonts w:ascii="Verdana" w:hAnsi="Verdana"/>
          <w:color w:val="000000"/>
          <w:sz w:val="20"/>
          <w:lang w:val="es-AR"/>
        </w:rPr>
        <w:t>mismo.</w:t>
      </w:r>
      <w:r w:rsidRPr="0085494C">
        <w:rPr>
          <w:rFonts w:ascii="Verdana" w:hAnsi="Verdana"/>
          <w:color w:val="000000"/>
          <w:spacing w:val="20"/>
          <w:sz w:val="20"/>
          <w:lang w:val="es-AR"/>
        </w:rPr>
        <w:t xml:space="preserve"> </w:t>
      </w:r>
      <w:r w:rsidRPr="0085494C">
        <w:rPr>
          <w:rFonts w:ascii="Verdana" w:hAnsi="Verdana"/>
          <w:color w:val="000000"/>
          <w:sz w:val="20"/>
          <w:lang w:val="es-AR"/>
        </w:rPr>
        <w:t>Un balazo, una puñalada baja o un golpe, y las tortugas y los barbos del Mississippi recibían la</w:t>
      </w:r>
      <w:r w:rsidRPr="0085494C">
        <w:rPr>
          <w:rFonts w:ascii="Verdana" w:hAnsi="Verdana"/>
          <w:color w:val="000000"/>
          <w:spacing w:val="40"/>
          <w:sz w:val="20"/>
          <w:lang w:val="es-AR"/>
        </w:rPr>
        <w:t xml:space="preserve"> </w:t>
      </w:r>
      <w:r w:rsidRPr="0085494C">
        <w:rPr>
          <w:rFonts w:ascii="Verdana" w:hAnsi="Verdana"/>
          <w:color w:val="000000"/>
          <w:sz w:val="20"/>
          <w:lang w:val="es-AR"/>
        </w:rPr>
        <w:t>última información.</w:t>
      </w:r>
    </w:p>
    <w:p w14:paraId="09F4395A"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7948E2EC"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7C365E88" w14:textId="77777777" w:rsidR="00FA6BB0" w:rsidRPr="0085494C" w:rsidRDefault="00FA6BB0" w:rsidP="0085494C">
      <w:pPr>
        <w:pStyle w:val="Heading2"/>
        <w:keepNext w:val="0"/>
        <w:keepLines w:val="0"/>
        <w:suppressAutoHyphens/>
        <w:spacing w:before="0" w:line="240" w:lineRule="auto"/>
        <w:jc w:val="both"/>
        <w:rPr>
          <w:rFonts w:ascii="Verdana" w:hAnsi="Verdana"/>
          <w:b w:val="0"/>
          <w:bCs w:val="0"/>
          <w:color w:val="000000"/>
          <w:spacing w:val="-2"/>
          <w:sz w:val="20"/>
          <w:lang w:val="es-AR"/>
        </w:rPr>
      </w:pPr>
      <w:r w:rsidRPr="0085494C">
        <w:rPr>
          <w:rFonts w:ascii="Verdana" w:hAnsi="Verdana"/>
          <w:b w:val="0"/>
          <w:bCs w:val="0"/>
          <w:color w:val="000000"/>
          <w:sz w:val="20"/>
          <w:lang w:val="es-AR"/>
        </w:rPr>
        <w:t>LA</w:t>
      </w:r>
      <w:r w:rsidRPr="0085494C">
        <w:rPr>
          <w:rFonts w:ascii="Verdana" w:hAnsi="Verdana"/>
          <w:b w:val="0"/>
          <w:bCs w:val="0"/>
          <w:color w:val="000000"/>
          <w:spacing w:val="7"/>
          <w:sz w:val="20"/>
          <w:lang w:val="es-AR"/>
        </w:rPr>
        <w:t xml:space="preserve"> </w:t>
      </w:r>
      <w:r w:rsidRPr="0085494C">
        <w:rPr>
          <w:rFonts w:ascii="Verdana" w:hAnsi="Verdana"/>
          <w:b w:val="0"/>
          <w:bCs w:val="0"/>
          <w:color w:val="000000"/>
          <w:spacing w:val="-2"/>
          <w:sz w:val="20"/>
          <w:lang w:val="es-AR"/>
        </w:rPr>
        <w:t>CATÁSTROFE</w:t>
      </w:r>
    </w:p>
    <w:p w14:paraId="4CD58FB3"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37F6AF74"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Servido por hombres de confianza, el negocio tenía que prosperar. A principios de 1834 unos setenta negros habían sido “emancipados” ya por Morell, y otros se disponían a seguir a esos precursores dichosos. La zona de operaciones era mayor y era necesario admitir</w:t>
      </w:r>
      <w:r w:rsidRPr="0085494C">
        <w:rPr>
          <w:rFonts w:ascii="Verdana" w:hAnsi="Verdana"/>
          <w:color w:val="000000"/>
          <w:spacing w:val="28"/>
          <w:sz w:val="20"/>
          <w:lang w:val="es-AR"/>
        </w:rPr>
        <w:t xml:space="preserve"> </w:t>
      </w:r>
      <w:r w:rsidRPr="0085494C">
        <w:rPr>
          <w:rFonts w:ascii="Verdana" w:hAnsi="Verdana"/>
          <w:color w:val="000000"/>
          <w:sz w:val="20"/>
          <w:lang w:val="es-AR"/>
        </w:rPr>
        <w:t>nuevos</w:t>
      </w:r>
      <w:r w:rsidRPr="0085494C">
        <w:rPr>
          <w:rFonts w:ascii="Verdana" w:hAnsi="Verdana"/>
          <w:color w:val="000000"/>
          <w:spacing w:val="28"/>
          <w:sz w:val="20"/>
          <w:lang w:val="es-AR"/>
        </w:rPr>
        <w:t xml:space="preserve"> </w:t>
      </w:r>
      <w:r w:rsidRPr="0085494C">
        <w:rPr>
          <w:rFonts w:ascii="Verdana" w:hAnsi="Verdana"/>
          <w:color w:val="000000"/>
          <w:sz w:val="20"/>
          <w:lang w:val="es-AR"/>
        </w:rPr>
        <w:t>afiliados.</w:t>
      </w:r>
      <w:r w:rsidRPr="0085494C">
        <w:rPr>
          <w:rFonts w:ascii="Verdana" w:hAnsi="Verdana"/>
          <w:color w:val="000000"/>
          <w:spacing w:val="30"/>
          <w:sz w:val="20"/>
          <w:lang w:val="es-AR"/>
        </w:rPr>
        <w:t xml:space="preserve"> </w:t>
      </w:r>
      <w:r w:rsidRPr="0085494C">
        <w:rPr>
          <w:rFonts w:ascii="Verdana" w:hAnsi="Verdana"/>
          <w:color w:val="000000"/>
          <w:sz w:val="20"/>
          <w:lang w:val="es-AR"/>
        </w:rPr>
        <w:t>Entre</w:t>
      </w:r>
      <w:r w:rsidRPr="0085494C">
        <w:rPr>
          <w:rFonts w:ascii="Verdana" w:hAnsi="Verdana"/>
          <w:color w:val="000000"/>
          <w:spacing w:val="30"/>
          <w:sz w:val="20"/>
          <w:lang w:val="es-AR"/>
        </w:rPr>
        <w:t xml:space="preserve"> </w:t>
      </w:r>
      <w:r w:rsidRPr="0085494C">
        <w:rPr>
          <w:rFonts w:ascii="Verdana" w:hAnsi="Verdana"/>
          <w:color w:val="000000"/>
          <w:sz w:val="20"/>
          <w:lang w:val="es-AR"/>
        </w:rPr>
        <w:t>los</w:t>
      </w:r>
      <w:r w:rsidRPr="0085494C">
        <w:rPr>
          <w:rFonts w:ascii="Verdana" w:hAnsi="Verdana"/>
          <w:color w:val="000000"/>
          <w:spacing w:val="28"/>
          <w:sz w:val="20"/>
          <w:lang w:val="es-AR"/>
        </w:rPr>
        <w:t xml:space="preserve"> </w:t>
      </w:r>
      <w:r w:rsidRPr="0085494C">
        <w:rPr>
          <w:rFonts w:ascii="Verdana" w:hAnsi="Verdana"/>
          <w:color w:val="000000"/>
          <w:sz w:val="20"/>
          <w:lang w:val="es-AR"/>
        </w:rPr>
        <w:t>que</w:t>
      </w:r>
      <w:r w:rsidRPr="0085494C">
        <w:rPr>
          <w:rFonts w:ascii="Verdana" w:hAnsi="Verdana"/>
          <w:color w:val="000000"/>
          <w:spacing w:val="25"/>
          <w:sz w:val="20"/>
          <w:lang w:val="es-AR"/>
        </w:rPr>
        <w:t xml:space="preserve"> </w:t>
      </w:r>
      <w:r w:rsidRPr="0085494C">
        <w:rPr>
          <w:rFonts w:ascii="Verdana" w:hAnsi="Verdana"/>
          <w:color w:val="000000"/>
          <w:sz w:val="20"/>
          <w:lang w:val="es-AR"/>
        </w:rPr>
        <w:t>prestaron</w:t>
      </w:r>
      <w:r w:rsidRPr="0085494C">
        <w:rPr>
          <w:rFonts w:ascii="Verdana" w:hAnsi="Verdana"/>
          <w:color w:val="000000"/>
          <w:spacing w:val="30"/>
          <w:sz w:val="20"/>
          <w:lang w:val="es-AR"/>
        </w:rPr>
        <w:t xml:space="preserve"> </w:t>
      </w:r>
      <w:r w:rsidRPr="0085494C">
        <w:rPr>
          <w:rFonts w:ascii="Verdana" w:hAnsi="Verdana"/>
          <w:color w:val="000000"/>
          <w:sz w:val="20"/>
          <w:lang w:val="es-AR"/>
        </w:rPr>
        <w:t>el</w:t>
      </w:r>
      <w:r w:rsidRPr="0085494C">
        <w:rPr>
          <w:rFonts w:ascii="Verdana" w:hAnsi="Verdana"/>
          <w:color w:val="000000"/>
          <w:spacing w:val="28"/>
          <w:sz w:val="20"/>
          <w:lang w:val="es-AR"/>
        </w:rPr>
        <w:t xml:space="preserve"> </w:t>
      </w:r>
      <w:r w:rsidRPr="0085494C">
        <w:rPr>
          <w:rFonts w:ascii="Verdana" w:hAnsi="Verdana"/>
          <w:color w:val="000000"/>
          <w:sz w:val="20"/>
          <w:lang w:val="es-AR"/>
        </w:rPr>
        <w:t>juramento</w:t>
      </w:r>
      <w:r w:rsidRPr="0085494C">
        <w:rPr>
          <w:rFonts w:ascii="Verdana" w:hAnsi="Verdana"/>
          <w:color w:val="000000"/>
          <w:spacing w:val="30"/>
          <w:sz w:val="20"/>
          <w:lang w:val="es-AR"/>
        </w:rPr>
        <w:t xml:space="preserve"> </w:t>
      </w:r>
      <w:r w:rsidRPr="0085494C">
        <w:rPr>
          <w:rFonts w:ascii="Verdana" w:hAnsi="Verdana"/>
          <w:color w:val="000000"/>
          <w:sz w:val="20"/>
          <w:lang w:val="es-AR"/>
        </w:rPr>
        <w:t>había</w:t>
      </w:r>
      <w:r w:rsidRPr="0085494C">
        <w:rPr>
          <w:rFonts w:ascii="Verdana" w:hAnsi="Verdana"/>
          <w:color w:val="000000"/>
          <w:spacing w:val="25"/>
          <w:sz w:val="20"/>
          <w:lang w:val="es-AR"/>
        </w:rPr>
        <w:t xml:space="preserve"> </w:t>
      </w:r>
      <w:r w:rsidRPr="0085494C">
        <w:rPr>
          <w:rFonts w:ascii="Verdana" w:hAnsi="Verdana"/>
          <w:color w:val="000000"/>
          <w:sz w:val="20"/>
          <w:lang w:val="es-AR"/>
        </w:rPr>
        <w:t>un</w:t>
      </w:r>
      <w:r w:rsidRPr="0085494C">
        <w:rPr>
          <w:rFonts w:ascii="Verdana" w:hAnsi="Verdana"/>
          <w:color w:val="000000"/>
          <w:spacing w:val="31"/>
          <w:sz w:val="20"/>
          <w:lang w:val="es-AR"/>
        </w:rPr>
        <w:t xml:space="preserve"> </w:t>
      </w:r>
      <w:r w:rsidRPr="0085494C">
        <w:rPr>
          <w:rFonts w:ascii="Verdana" w:hAnsi="Verdana"/>
          <w:color w:val="000000"/>
          <w:sz w:val="20"/>
          <w:lang w:val="es-AR"/>
        </w:rPr>
        <w:t>muchacho, Virgil Stewart, de Arkansas, que se destacó muy pronto por su crueldad. Este muchacho era sobrino de un caballero que había perdido muchos esclavos. En agosto de 1834</w:t>
      </w:r>
      <w:r w:rsidRPr="0085494C">
        <w:rPr>
          <w:rFonts w:ascii="Verdana" w:hAnsi="Verdana"/>
          <w:color w:val="000000"/>
          <w:spacing w:val="40"/>
          <w:sz w:val="20"/>
          <w:lang w:val="es-AR"/>
        </w:rPr>
        <w:t xml:space="preserve"> </w:t>
      </w:r>
      <w:r w:rsidRPr="0085494C">
        <w:rPr>
          <w:rFonts w:ascii="Verdana" w:hAnsi="Verdana"/>
          <w:color w:val="000000"/>
          <w:sz w:val="20"/>
          <w:lang w:val="es-AR"/>
        </w:rPr>
        <w:t>rompió</w:t>
      </w:r>
      <w:r w:rsidRPr="0085494C">
        <w:rPr>
          <w:rFonts w:ascii="Verdana" w:hAnsi="Verdana"/>
          <w:color w:val="000000"/>
          <w:spacing w:val="19"/>
          <w:sz w:val="20"/>
          <w:lang w:val="es-AR"/>
        </w:rPr>
        <w:t xml:space="preserve"> </w:t>
      </w:r>
      <w:r w:rsidRPr="0085494C">
        <w:rPr>
          <w:rFonts w:ascii="Verdana" w:hAnsi="Verdana"/>
          <w:color w:val="000000"/>
          <w:sz w:val="20"/>
          <w:lang w:val="es-AR"/>
        </w:rPr>
        <w:t>su</w:t>
      </w:r>
      <w:r w:rsidRPr="0085494C">
        <w:rPr>
          <w:rFonts w:ascii="Verdana" w:hAnsi="Verdana"/>
          <w:color w:val="000000"/>
          <w:spacing w:val="18"/>
          <w:sz w:val="20"/>
          <w:lang w:val="es-AR"/>
        </w:rPr>
        <w:t xml:space="preserve"> </w:t>
      </w:r>
      <w:r w:rsidRPr="0085494C">
        <w:rPr>
          <w:rFonts w:ascii="Verdana" w:hAnsi="Verdana"/>
          <w:color w:val="000000"/>
          <w:sz w:val="20"/>
          <w:lang w:val="es-AR"/>
        </w:rPr>
        <w:t>juramento</w:t>
      </w:r>
      <w:r w:rsidRPr="0085494C">
        <w:rPr>
          <w:rFonts w:ascii="Verdana" w:hAnsi="Verdana"/>
          <w:color w:val="000000"/>
          <w:spacing w:val="19"/>
          <w:sz w:val="20"/>
          <w:lang w:val="es-AR"/>
        </w:rPr>
        <w:t xml:space="preserve"> </w:t>
      </w:r>
      <w:r w:rsidRPr="0085494C">
        <w:rPr>
          <w:rFonts w:ascii="Verdana" w:hAnsi="Verdana"/>
          <w:color w:val="000000"/>
          <w:sz w:val="20"/>
          <w:lang w:val="es-AR"/>
        </w:rPr>
        <w:t>y</w:t>
      </w:r>
      <w:r w:rsidRPr="0085494C">
        <w:rPr>
          <w:rFonts w:ascii="Verdana" w:hAnsi="Verdana"/>
          <w:color w:val="000000"/>
          <w:spacing w:val="21"/>
          <w:sz w:val="20"/>
          <w:lang w:val="es-AR"/>
        </w:rPr>
        <w:t xml:space="preserve"> </w:t>
      </w:r>
      <w:r w:rsidRPr="0085494C">
        <w:rPr>
          <w:rFonts w:ascii="Verdana" w:hAnsi="Verdana"/>
          <w:color w:val="000000"/>
          <w:sz w:val="20"/>
          <w:lang w:val="es-AR"/>
        </w:rPr>
        <w:t>delató</w:t>
      </w:r>
      <w:r w:rsidRPr="0085494C">
        <w:rPr>
          <w:rFonts w:ascii="Verdana" w:hAnsi="Verdana"/>
          <w:color w:val="000000"/>
          <w:spacing w:val="18"/>
          <w:sz w:val="20"/>
          <w:lang w:val="es-AR"/>
        </w:rPr>
        <w:t xml:space="preserve"> </w:t>
      </w:r>
      <w:r w:rsidRPr="0085494C">
        <w:rPr>
          <w:rFonts w:ascii="Verdana" w:hAnsi="Verdana"/>
          <w:color w:val="000000"/>
          <w:sz w:val="20"/>
          <w:lang w:val="es-AR"/>
        </w:rPr>
        <w:t>a</w:t>
      </w:r>
      <w:r w:rsidRPr="0085494C">
        <w:rPr>
          <w:rFonts w:ascii="Verdana" w:hAnsi="Verdana"/>
          <w:color w:val="000000"/>
          <w:spacing w:val="19"/>
          <w:sz w:val="20"/>
          <w:lang w:val="es-AR"/>
        </w:rPr>
        <w:t xml:space="preserve"> </w:t>
      </w:r>
      <w:r w:rsidRPr="0085494C">
        <w:rPr>
          <w:rFonts w:ascii="Verdana" w:hAnsi="Verdana"/>
          <w:color w:val="000000"/>
          <w:sz w:val="20"/>
          <w:lang w:val="es-AR"/>
        </w:rPr>
        <w:t>Morell</w:t>
      </w:r>
      <w:r w:rsidRPr="0085494C">
        <w:rPr>
          <w:rFonts w:ascii="Verdana" w:hAnsi="Verdana"/>
          <w:color w:val="000000"/>
          <w:spacing w:val="16"/>
          <w:sz w:val="20"/>
          <w:lang w:val="es-AR"/>
        </w:rPr>
        <w:t xml:space="preserve"> </w:t>
      </w:r>
      <w:r w:rsidRPr="0085494C">
        <w:rPr>
          <w:rFonts w:ascii="Verdana" w:hAnsi="Verdana"/>
          <w:color w:val="000000"/>
          <w:sz w:val="20"/>
          <w:lang w:val="es-AR"/>
        </w:rPr>
        <w:t>y</w:t>
      </w:r>
      <w:r w:rsidRPr="0085494C">
        <w:rPr>
          <w:rFonts w:ascii="Verdana" w:hAnsi="Verdana"/>
          <w:color w:val="000000"/>
          <w:spacing w:val="21"/>
          <w:sz w:val="20"/>
          <w:lang w:val="es-AR"/>
        </w:rPr>
        <w:t xml:space="preserve"> </w:t>
      </w:r>
      <w:r w:rsidRPr="0085494C">
        <w:rPr>
          <w:rFonts w:ascii="Verdana" w:hAnsi="Verdana"/>
          <w:color w:val="000000"/>
          <w:sz w:val="20"/>
          <w:lang w:val="es-AR"/>
        </w:rPr>
        <w:t>a</w:t>
      </w:r>
      <w:r w:rsidRPr="0085494C">
        <w:rPr>
          <w:rFonts w:ascii="Verdana" w:hAnsi="Verdana"/>
          <w:color w:val="000000"/>
          <w:spacing w:val="18"/>
          <w:sz w:val="20"/>
          <w:lang w:val="es-AR"/>
        </w:rPr>
        <w:t xml:space="preserve"> </w:t>
      </w:r>
      <w:r w:rsidRPr="0085494C">
        <w:rPr>
          <w:rFonts w:ascii="Verdana" w:hAnsi="Verdana"/>
          <w:color w:val="000000"/>
          <w:sz w:val="20"/>
          <w:lang w:val="es-AR"/>
        </w:rPr>
        <w:t>los</w:t>
      </w:r>
      <w:r w:rsidRPr="0085494C">
        <w:rPr>
          <w:rFonts w:ascii="Verdana" w:hAnsi="Verdana"/>
          <w:color w:val="000000"/>
          <w:spacing w:val="18"/>
          <w:sz w:val="20"/>
          <w:lang w:val="es-AR"/>
        </w:rPr>
        <w:t xml:space="preserve"> </w:t>
      </w:r>
      <w:r w:rsidRPr="0085494C">
        <w:rPr>
          <w:rFonts w:ascii="Verdana" w:hAnsi="Verdana"/>
          <w:color w:val="000000"/>
          <w:sz w:val="20"/>
          <w:lang w:val="es-AR"/>
        </w:rPr>
        <w:t>otros.</w:t>
      </w:r>
      <w:r w:rsidRPr="0085494C">
        <w:rPr>
          <w:rFonts w:ascii="Verdana" w:hAnsi="Verdana"/>
          <w:color w:val="000000"/>
          <w:spacing w:val="18"/>
          <w:sz w:val="20"/>
          <w:lang w:val="es-AR"/>
        </w:rPr>
        <w:t xml:space="preserve"> </w:t>
      </w:r>
      <w:r w:rsidRPr="0085494C">
        <w:rPr>
          <w:rFonts w:ascii="Verdana" w:hAnsi="Verdana"/>
          <w:color w:val="000000"/>
          <w:sz w:val="20"/>
          <w:lang w:val="es-AR"/>
        </w:rPr>
        <w:t>La</w:t>
      </w:r>
      <w:r w:rsidRPr="0085494C">
        <w:rPr>
          <w:rFonts w:ascii="Verdana" w:hAnsi="Verdana"/>
          <w:color w:val="000000"/>
          <w:spacing w:val="17"/>
          <w:sz w:val="20"/>
          <w:lang w:val="es-AR"/>
        </w:rPr>
        <w:t xml:space="preserve"> </w:t>
      </w:r>
      <w:r w:rsidRPr="0085494C">
        <w:rPr>
          <w:rFonts w:ascii="Verdana" w:hAnsi="Verdana"/>
          <w:color w:val="000000"/>
          <w:sz w:val="20"/>
          <w:lang w:val="es-AR"/>
        </w:rPr>
        <w:t>casa</w:t>
      </w:r>
      <w:r w:rsidRPr="0085494C">
        <w:rPr>
          <w:rFonts w:ascii="Verdana" w:hAnsi="Verdana"/>
          <w:color w:val="000000"/>
          <w:spacing w:val="19"/>
          <w:sz w:val="20"/>
          <w:lang w:val="es-AR"/>
        </w:rPr>
        <w:t xml:space="preserve"> </w:t>
      </w:r>
      <w:r w:rsidRPr="0085494C">
        <w:rPr>
          <w:rFonts w:ascii="Verdana" w:hAnsi="Verdana"/>
          <w:color w:val="000000"/>
          <w:sz w:val="20"/>
          <w:lang w:val="es-AR"/>
        </w:rPr>
        <w:t>de</w:t>
      </w:r>
      <w:r w:rsidRPr="0085494C">
        <w:rPr>
          <w:rFonts w:ascii="Verdana" w:hAnsi="Verdana"/>
          <w:color w:val="000000"/>
          <w:spacing w:val="19"/>
          <w:sz w:val="20"/>
          <w:lang w:val="es-AR"/>
        </w:rPr>
        <w:t xml:space="preserve"> </w:t>
      </w:r>
      <w:r w:rsidRPr="0085494C">
        <w:rPr>
          <w:rFonts w:ascii="Verdana" w:hAnsi="Verdana"/>
          <w:color w:val="000000"/>
          <w:sz w:val="20"/>
          <w:lang w:val="es-AR"/>
        </w:rPr>
        <w:t>Morell</w:t>
      </w:r>
      <w:r w:rsidRPr="0085494C">
        <w:rPr>
          <w:rFonts w:ascii="Verdana" w:hAnsi="Verdana"/>
          <w:color w:val="000000"/>
          <w:spacing w:val="19"/>
          <w:sz w:val="20"/>
          <w:lang w:val="es-AR"/>
        </w:rPr>
        <w:t xml:space="preserve"> </w:t>
      </w:r>
      <w:r w:rsidRPr="0085494C">
        <w:rPr>
          <w:rFonts w:ascii="Verdana" w:hAnsi="Verdana"/>
          <w:color w:val="000000"/>
          <w:sz w:val="20"/>
          <w:lang w:val="es-AR"/>
        </w:rPr>
        <w:t>en</w:t>
      </w:r>
      <w:r w:rsidRPr="0085494C">
        <w:rPr>
          <w:rFonts w:ascii="Verdana" w:hAnsi="Verdana"/>
          <w:color w:val="000000"/>
          <w:spacing w:val="19"/>
          <w:sz w:val="20"/>
          <w:lang w:val="es-AR"/>
        </w:rPr>
        <w:t xml:space="preserve"> </w:t>
      </w:r>
      <w:r w:rsidRPr="0085494C">
        <w:rPr>
          <w:rFonts w:ascii="Verdana" w:hAnsi="Verdana"/>
          <w:color w:val="000000"/>
          <w:sz w:val="20"/>
          <w:lang w:val="es-AR"/>
        </w:rPr>
        <w:t xml:space="preserve">Nueva Orleans fue cercada por la justicia. Morell, por una imprevisión o un soborno, pudo </w:t>
      </w:r>
      <w:r w:rsidRPr="0085494C">
        <w:rPr>
          <w:rFonts w:ascii="Verdana" w:hAnsi="Verdana"/>
          <w:color w:val="000000"/>
          <w:spacing w:val="-2"/>
          <w:sz w:val="20"/>
          <w:lang w:val="es-AR"/>
        </w:rPr>
        <w:t>escapar.</w:t>
      </w:r>
    </w:p>
    <w:p w14:paraId="0DB5BE6D"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Tres</w:t>
      </w:r>
      <w:r w:rsidRPr="0085494C">
        <w:rPr>
          <w:rFonts w:ascii="Verdana" w:hAnsi="Verdana"/>
          <w:color w:val="000000"/>
          <w:spacing w:val="23"/>
          <w:sz w:val="20"/>
          <w:lang w:val="es-AR"/>
        </w:rPr>
        <w:t xml:space="preserve"> </w:t>
      </w:r>
      <w:r w:rsidRPr="0085494C">
        <w:rPr>
          <w:rFonts w:ascii="Verdana" w:hAnsi="Verdana"/>
          <w:color w:val="000000"/>
          <w:sz w:val="20"/>
          <w:lang w:val="es-AR"/>
        </w:rPr>
        <w:t>días</w:t>
      </w:r>
      <w:r w:rsidRPr="0085494C">
        <w:rPr>
          <w:rFonts w:ascii="Verdana" w:hAnsi="Verdana"/>
          <w:color w:val="000000"/>
          <w:spacing w:val="23"/>
          <w:sz w:val="20"/>
          <w:lang w:val="es-AR"/>
        </w:rPr>
        <w:t xml:space="preserve"> </w:t>
      </w:r>
      <w:r w:rsidRPr="0085494C">
        <w:rPr>
          <w:rFonts w:ascii="Verdana" w:hAnsi="Verdana"/>
          <w:color w:val="000000"/>
          <w:sz w:val="20"/>
          <w:lang w:val="es-AR"/>
        </w:rPr>
        <w:t>pasaron.</w:t>
      </w:r>
      <w:r w:rsidRPr="0085494C">
        <w:rPr>
          <w:rFonts w:ascii="Verdana" w:hAnsi="Verdana"/>
          <w:color w:val="000000"/>
          <w:spacing w:val="26"/>
          <w:sz w:val="20"/>
          <w:lang w:val="es-AR"/>
        </w:rPr>
        <w:t xml:space="preserve"> </w:t>
      </w:r>
      <w:r w:rsidRPr="0085494C">
        <w:rPr>
          <w:rFonts w:ascii="Verdana" w:hAnsi="Verdana"/>
          <w:color w:val="000000"/>
          <w:sz w:val="20"/>
          <w:lang w:val="es-AR"/>
        </w:rPr>
        <w:t>Morell</w:t>
      </w:r>
      <w:r w:rsidRPr="0085494C">
        <w:rPr>
          <w:rFonts w:ascii="Verdana" w:hAnsi="Verdana"/>
          <w:color w:val="000000"/>
          <w:spacing w:val="26"/>
          <w:sz w:val="20"/>
          <w:lang w:val="es-AR"/>
        </w:rPr>
        <w:t xml:space="preserve"> </w:t>
      </w:r>
      <w:r w:rsidRPr="0085494C">
        <w:rPr>
          <w:rFonts w:ascii="Verdana" w:hAnsi="Verdana"/>
          <w:color w:val="000000"/>
          <w:sz w:val="20"/>
          <w:lang w:val="es-AR"/>
        </w:rPr>
        <w:t>estuvo</w:t>
      </w:r>
      <w:r w:rsidRPr="0085494C">
        <w:rPr>
          <w:rFonts w:ascii="Verdana" w:hAnsi="Verdana"/>
          <w:color w:val="000000"/>
          <w:spacing w:val="26"/>
          <w:sz w:val="20"/>
          <w:lang w:val="es-AR"/>
        </w:rPr>
        <w:t xml:space="preserve"> </w:t>
      </w:r>
      <w:r w:rsidRPr="0085494C">
        <w:rPr>
          <w:rFonts w:ascii="Verdana" w:hAnsi="Verdana"/>
          <w:color w:val="000000"/>
          <w:sz w:val="20"/>
          <w:lang w:val="es-AR"/>
        </w:rPr>
        <w:t>escondido</w:t>
      </w:r>
      <w:r w:rsidRPr="0085494C">
        <w:rPr>
          <w:rFonts w:ascii="Verdana" w:hAnsi="Verdana"/>
          <w:color w:val="000000"/>
          <w:spacing w:val="26"/>
          <w:sz w:val="20"/>
          <w:lang w:val="es-AR"/>
        </w:rPr>
        <w:t xml:space="preserve"> </w:t>
      </w:r>
      <w:r w:rsidRPr="0085494C">
        <w:rPr>
          <w:rFonts w:ascii="Verdana" w:hAnsi="Verdana"/>
          <w:color w:val="000000"/>
          <w:sz w:val="20"/>
          <w:lang w:val="es-AR"/>
        </w:rPr>
        <w:t>ese</w:t>
      </w:r>
      <w:r w:rsidRPr="0085494C">
        <w:rPr>
          <w:rFonts w:ascii="Verdana" w:hAnsi="Verdana"/>
          <w:color w:val="000000"/>
          <w:spacing w:val="26"/>
          <w:sz w:val="20"/>
          <w:lang w:val="es-AR"/>
        </w:rPr>
        <w:t xml:space="preserve"> </w:t>
      </w:r>
      <w:r w:rsidRPr="0085494C">
        <w:rPr>
          <w:rFonts w:ascii="Verdana" w:hAnsi="Verdana"/>
          <w:color w:val="000000"/>
          <w:sz w:val="20"/>
          <w:lang w:val="es-AR"/>
        </w:rPr>
        <w:t>tiempo</w:t>
      </w:r>
      <w:r w:rsidRPr="0085494C">
        <w:rPr>
          <w:rFonts w:ascii="Verdana" w:hAnsi="Verdana"/>
          <w:color w:val="000000"/>
          <w:spacing w:val="27"/>
          <w:sz w:val="20"/>
          <w:lang w:val="es-AR"/>
        </w:rPr>
        <w:t xml:space="preserve"> </w:t>
      </w:r>
      <w:r w:rsidRPr="0085494C">
        <w:rPr>
          <w:rFonts w:ascii="Verdana" w:hAnsi="Verdana"/>
          <w:color w:val="000000"/>
          <w:sz w:val="20"/>
          <w:lang w:val="es-AR"/>
        </w:rPr>
        <w:t>en</w:t>
      </w:r>
      <w:r w:rsidRPr="0085494C">
        <w:rPr>
          <w:rFonts w:ascii="Verdana" w:hAnsi="Verdana"/>
          <w:color w:val="000000"/>
          <w:spacing w:val="26"/>
          <w:sz w:val="20"/>
          <w:lang w:val="es-AR"/>
        </w:rPr>
        <w:t xml:space="preserve"> </w:t>
      </w:r>
      <w:r w:rsidRPr="0085494C">
        <w:rPr>
          <w:rFonts w:ascii="Verdana" w:hAnsi="Verdana"/>
          <w:color w:val="000000"/>
          <w:sz w:val="20"/>
          <w:lang w:val="es-AR"/>
        </w:rPr>
        <w:t>una</w:t>
      </w:r>
      <w:r w:rsidRPr="0085494C">
        <w:rPr>
          <w:rFonts w:ascii="Verdana" w:hAnsi="Verdana"/>
          <w:color w:val="000000"/>
          <w:spacing w:val="26"/>
          <w:sz w:val="20"/>
          <w:lang w:val="es-AR"/>
        </w:rPr>
        <w:t xml:space="preserve"> </w:t>
      </w:r>
      <w:r w:rsidRPr="0085494C">
        <w:rPr>
          <w:rFonts w:ascii="Verdana" w:hAnsi="Verdana"/>
          <w:color w:val="000000"/>
          <w:sz w:val="20"/>
          <w:lang w:val="es-AR"/>
        </w:rPr>
        <w:t>casa</w:t>
      </w:r>
      <w:r w:rsidRPr="0085494C">
        <w:rPr>
          <w:rFonts w:ascii="Verdana" w:hAnsi="Verdana"/>
          <w:color w:val="000000"/>
          <w:spacing w:val="27"/>
          <w:sz w:val="20"/>
          <w:lang w:val="es-AR"/>
        </w:rPr>
        <w:t xml:space="preserve"> </w:t>
      </w:r>
      <w:r w:rsidRPr="0085494C">
        <w:rPr>
          <w:rFonts w:ascii="Verdana" w:hAnsi="Verdana"/>
          <w:color w:val="000000"/>
          <w:sz w:val="20"/>
          <w:lang w:val="es-AR"/>
        </w:rPr>
        <w:t>antigua,</w:t>
      </w:r>
      <w:r w:rsidRPr="0085494C">
        <w:rPr>
          <w:rFonts w:ascii="Verdana" w:hAnsi="Verdana"/>
          <w:color w:val="000000"/>
          <w:spacing w:val="26"/>
          <w:sz w:val="20"/>
          <w:lang w:val="es-AR"/>
        </w:rPr>
        <w:t xml:space="preserve"> </w:t>
      </w:r>
      <w:r w:rsidRPr="0085494C">
        <w:rPr>
          <w:rFonts w:ascii="Verdana" w:hAnsi="Verdana"/>
          <w:color w:val="000000"/>
          <w:sz w:val="20"/>
          <w:lang w:val="es-AR"/>
        </w:rPr>
        <w:t>de</w:t>
      </w:r>
      <w:r w:rsidRPr="0085494C">
        <w:rPr>
          <w:rFonts w:ascii="Verdana" w:hAnsi="Verdana"/>
          <w:color w:val="000000"/>
          <w:spacing w:val="24"/>
          <w:sz w:val="20"/>
          <w:lang w:val="es-AR"/>
        </w:rPr>
        <w:t xml:space="preserve"> </w:t>
      </w:r>
      <w:r w:rsidRPr="0085494C">
        <w:rPr>
          <w:rFonts w:ascii="Verdana" w:hAnsi="Verdana"/>
          <w:color w:val="000000"/>
          <w:sz w:val="20"/>
          <w:lang w:val="es-AR"/>
        </w:rPr>
        <w:t>patios con enredaderas y estatuas, de la calle Toulouse. Parece que se alimentaba muy poco y</w:t>
      </w:r>
      <w:r w:rsidRPr="0085494C">
        <w:rPr>
          <w:rFonts w:ascii="Verdana" w:hAnsi="Verdana"/>
          <w:color w:val="000000"/>
          <w:spacing w:val="40"/>
          <w:sz w:val="20"/>
          <w:lang w:val="es-AR"/>
        </w:rPr>
        <w:t xml:space="preserve"> </w:t>
      </w:r>
      <w:r w:rsidRPr="0085494C">
        <w:rPr>
          <w:rFonts w:ascii="Verdana" w:hAnsi="Verdana"/>
          <w:color w:val="000000"/>
          <w:sz w:val="20"/>
          <w:lang w:val="es-AR"/>
        </w:rPr>
        <w:t>que solía recorrer descalzo las grandes habitaciones oscuras, fumando pensativos</w:t>
      </w:r>
      <w:r w:rsidRPr="0085494C">
        <w:rPr>
          <w:rFonts w:ascii="Verdana" w:hAnsi="Verdana"/>
          <w:color w:val="000000"/>
          <w:spacing w:val="80"/>
          <w:sz w:val="20"/>
          <w:lang w:val="es-AR"/>
        </w:rPr>
        <w:t xml:space="preserve"> </w:t>
      </w:r>
      <w:r w:rsidRPr="0085494C">
        <w:rPr>
          <w:rFonts w:ascii="Verdana" w:hAnsi="Verdana"/>
          <w:color w:val="000000"/>
          <w:sz w:val="20"/>
          <w:lang w:val="es-AR"/>
        </w:rPr>
        <w:t>cigarros.</w:t>
      </w:r>
      <w:r w:rsidRPr="0085494C">
        <w:rPr>
          <w:rFonts w:ascii="Verdana" w:hAnsi="Verdana"/>
          <w:color w:val="000000"/>
          <w:spacing w:val="17"/>
          <w:sz w:val="20"/>
          <w:lang w:val="es-AR"/>
        </w:rPr>
        <w:t xml:space="preserve"> </w:t>
      </w:r>
      <w:r w:rsidRPr="0085494C">
        <w:rPr>
          <w:rFonts w:ascii="Verdana" w:hAnsi="Verdana"/>
          <w:color w:val="000000"/>
          <w:sz w:val="20"/>
          <w:lang w:val="es-AR"/>
        </w:rPr>
        <w:t>Por</w:t>
      </w:r>
      <w:r w:rsidRPr="0085494C">
        <w:rPr>
          <w:rFonts w:ascii="Verdana" w:hAnsi="Verdana"/>
          <w:color w:val="000000"/>
          <w:spacing w:val="20"/>
          <w:sz w:val="20"/>
          <w:lang w:val="es-AR"/>
        </w:rPr>
        <w:t xml:space="preserve"> </w:t>
      </w:r>
      <w:r w:rsidRPr="0085494C">
        <w:rPr>
          <w:rFonts w:ascii="Verdana" w:hAnsi="Verdana"/>
          <w:color w:val="000000"/>
          <w:sz w:val="20"/>
          <w:lang w:val="es-AR"/>
        </w:rPr>
        <w:t>un</w:t>
      </w:r>
      <w:r w:rsidRPr="0085494C">
        <w:rPr>
          <w:rFonts w:ascii="Verdana" w:hAnsi="Verdana"/>
          <w:color w:val="000000"/>
          <w:spacing w:val="17"/>
          <w:sz w:val="20"/>
          <w:lang w:val="es-AR"/>
        </w:rPr>
        <w:t xml:space="preserve"> </w:t>
      </w:r>
      <w:r w:rsidRPr="0085494C">
        <w:rPr>
          <w:rFonts w:ascii="Verdana" w:hAnsi="Verdana"/>
          <w:color w:val="000000"/>
          <w:sz w:val="20"/>
          <w:lang w:val="es-AR"/>
        </w:rPr>
        <w:t>esclavo</w:t>
      </w:r>
      <w:r w:rsidRPr="0085494C">
        <w:rPr>
          <w:rFonts w:ascii="Verdana" w:hAnsi="Verdana"/>
          <w:color w:val="000000"/>
          <w:spacing w:val="19"/>
          <w:sz w:val="20"/>
          <w:lang w:val="es-AR"/>
        </w:rPr>
        <w:t xml:space="preserve"> </w:t>
      </w:r>
      <w:r w:rsidRPr="0085494C">
        <w:rPr>
          <w:rFonts w:ascii="Verdana" w:hAnsi="Verdana"/>
          <w:color w:val="000000"/>
          <w:sz w:val="20"/>
          <w:lang w:val="es-AR"/>
        </w:rPr>
        <w:t>de</w:t>
      </w:r>
      <w:r w:rsidRPr="0085494C">
        <w:rPr>
          <w:rFonts w:ascii="Verdana" w:hAnsi="Verdana"/>
          <w:color w:val="000000"/>
          <w:spacing w:val="17"/>
          <w:sz w:val="20"/>
          <w:lang w:val="es-AR"/>
        </w:rPr>
        <w:t xml:space="preserve"> </w:t>
      </w:r>
      <w:r w:rsidRPr="0085494C">
        <w:rPr>
          <w:rFonts w:ascii="Verdana" w:hAnsi="Verdana"/>
          <w:color w:val="000000"/>
          <w:sz w:val="20"/>
          <w:lang w:val="es-AR"/>
        </w:rPr>
        <w:t>la</w:t>
      </w:r>
      <w:r w:rsidRPr="0085494C">
        <w:rPr>
          <w:rFonts w:ascii="Verdana" w:hAnsi="Verdana"/>
          <w:color w:val="000000"/>
          <w:spacing w:val="19"/>
          <w:sz w:val="20"/>
          <w:lang w:val="es-AR"/>
        </w:rPr>
        <w:t xml:space="preserve"> </w:t>
      </w:r>
      <w:r w:rsidRPr="0085494C">
        <w:rPr>
          <w:rFonts w:ascii="Verdana" w:hAnsi="Verdana"/>
          <w:color w:val="000000"/>
          <w:sz w:val="20"/>
          <w:lang w:val="es-AR"/>
        </w:rPr>
        <w:t>casa</w:t>
      </w:r>
      <w:r w:rsidRPr="0085494C">
        <w:rPr>
          <w:rFonts w:ascii="Verdana" w:hAnsi="Verdana"/>
          <w:color w:val="000000"/>
          <w:spacing w:val="15"/>
          <w:sz w:val="20"/>
          <w:lang w:val="es-AR"/>
        </w:rPr>
        <w:t xml:space="preserve"> </w:t>
      </w:r>
      <w:r w:rsidRPr="0085494C">
        <w:rPr>
          <w:rFonts w:ascii="Verdana" w:hAnsi="Verdana"/>
          <w:color w:val="000000"/>
          <w:sz w:val="20"/>
          <w:lang w:val="es-AR"/>
        </w:rPr>
        <w:t>remitió</w:t>
      </w:r>
      <w:r w:rsidRPr="0085494C">
        <w:rPr>
          <w:rFonts w:ascii="Verdana" w:hAnsi="Verdana"/>
          <w:color w:val="000000"/>
          <w:spacing w:val="17"/>
          <w:sz w:val="20"/>
          <w:lang w:val="es-AR"/>
        </w:rPr>
        <w:t xml:space="preserve"> </w:t>
      </w:r>
      <w:r w:rsidRPr="0085494C">
        <w:rPr>
          <w:rFonts w:ascii="Verdana" w:hAnsi="Verdana"/>
          <w:color w:val="000000"/>
          <w:sz w:val="20"/>
          <w:lang w:val="es-AR"/>
        </w:rPr>
        <w:t>dos</w:t>
      </w:r>
      <w:r w:rsidRPr="0085494C">
        <w:rPr>
          <w:rFonts w:ascii="Verdana" w:hAnsi="Verdana"/>
          <w:color w:val="000000"/>
          <w:spacing w:val="19"/>
          <w:sz w:val="20"/>
          <w:lang w:val="es-AR"/>
        </w:rPr>
        <w:t xml:space="preserve"> </w:t>
      </w:r>
      <w:r w:rsidRPr="0085494C">
        <w:rPr>
          <w:rFonts w:ascii="Verdana" w:hAnsi="Verdana"/>
          <w:color w:val="000000"/>
          <w:sz w:val="20"/>
          <w:lang w:val="es-AR"/>
        </w:rPr>
        <w:t>cartas</w:t>
      </w:r>
      <w:r w:rsidRPr="0085494C">
        <w:rPr>
          <w:rFonts w:ascii="Verdana" w:hAnsi="Verdana"/>
          <w:color w:val="000000"/>
          <w:spacing w:val="17"/>
          <w:sz w:val="20"/>
          <w:lang w:val="es-AR"/>
        </w:rPr>
        <w:t xml:space="preserve"> </w:t>
      </w:r>
      <w:r w:rsidRPr="0085494C">
        <w:rPr>
          <w:rFonts w:ascii="Verdana" w:hAnsi="Verdana"/>
          <w:color w:val="000000"/>
          <w:sz w:val="20"/>
          <w:lang w:val="es-AR"/>
        </w:rPr>
        <w:t>a</w:t>
      </w:r>
      <w:r w:rsidRPr="0085494C">
        <w:rPr>
          <w:rFonts w:ascii="Verdana" w:hAnsi="Verdana"/>
          <w:color w:val="000000"/>
          <w:spacing w:val="17"/>
          <w:sz w:val="20"/>
          <w:lang w:val="es-AR"/>
        </w:rPr>
        <w:t xml:space="preserve"> </w:t>
      </w:r>
      <w:r w:rsidRPr="0085494C">
        <w:rPr>
          <w:rFonts w:ascii="Verdana" w:hAnsi="Verdana"/>
          <w:color w:val="000000"/>
          <w:sz w:val="20"/>
          <w:lang w:val="es-AR"/>
        </w:rPr>
        <w:t>la</w:t>
      </w:r>
      <w:r w:rsidRPr="0085494C">
        <w:rPr>
          <w:rFonts w:ascii="Verdana" w:hAnsi="Verdana"/>
          <w:color w:val="000000"/>
          <w:spacing w:val="19"/>
          <w:sz w:val="20"/>
          <w:lang w:val="es-AR"/>
        </w:rPr>
        <w:t xml:space="preserve"> </w:t>
      </w:r>
      <w:r w:rsidRPr="0085494C">
        <w:rPr>
          <w:rFonts w:ascii="Verdana" w:hAnsi="Verdana"/>
          <w:color w:val="000000"/>
          <w:sz w:val="20"/>
          <w:lang w:val="es-AR"/>
        </w:rPr>
        <w:t>ciudad</w:t>
      </w:r>
      <w:r w:rsidRPr="0085494C">
        <w:rPr>
          <w:rFonts w:ascii="Verdana" w:hAnsi="Verdana"/>
          <w:color w:val="000000"/>
          <w:spacing w:val="19"/>
          <w:sz w:val="20"/>
          <w:lang w:val="es-AR"/>
        </w:rPr>
        <w:t xml:space="preserve"> </w:t>
      </w:r>
      <w:r w:rsidRPr="0085494C">
        <w:rPr>
          <w:rFonts w:ascii="Verdana" w:hAnsi="Verdana"/>
          <w:color w:val="000000"/>
          <w:sz w:val="20"/>
          <w:lang w:val="es-AR"/>
        </w:rPr>
        <w:t>de</w:t>
      </w:r>
      <w:r w:rsidRPr="0085494C">
        <w:rPr>
          <w:rFonts w:ascii="Verdana" w:hAnsi="Verdana"/>
          <w:color w:val="000000"/>
          <w:spacing w:val="15"/>
          <w:sz w:val="20"/>
          <w:lang w:val="es-AR"/>
        </w:rPr>
        <w:t xml:space="preserve"> </w:t>
      </w:r>
      <w:r w:rsidRPr="0085494C">
        <w:rPr>
          <w:rFonts w:ascii="Verdana" w:hAnsi="Verdana"/>
          <w:color w:val="000000"/>
          <w:sz w:val="20"/>
          <w:lang w:val="es-AR"/>
        </w:rPr>
        <w:t>Natchez</w:t>
      </w:r>
      <w:r w:rsidRPr="0085494C">
        <w:rPr>
          <w:rFonts w:ascii="Verdana" w:hAnsi="Verdana"/>
          <w:color w:val="000000"/>
          <w:spacing w:val="17"/>
          <w:sz w:val="20"/>
          <w:lang w:val="es-AR"/>
        </w:rPr>
        <w:t xml:space="preserve"> </w:t>
      </w:r>
      <w:r w:rsidRPr="0085494C">
        <w:rPr>
          <w:rFonts w:ascii="Verdana" w:hAnsi="Verdana"/>
          <w:color w:val="000000"/>
          <w:sz w:val="20"/>
          <w:lang w:val="es-AR"/>
        </w:rPr>
        <w:t>y</w:t>
      </w:r>
      <w:r w:rsidRPr="0085494C">
        <w:rPr>
          <w:rFonts w:ascii="Verdana" w:hAnsi="Verdana"/>
          <w:color w:val="000000"/>
          <w:spacing w:val="20"/>
          <w:sz w:val="20"/>
          <w:lang w:val="es-AR"/>
        </w:rPr>
        <w:t xml:space="preserve"> </w:t>
      </w:r>
      <w:r w:rsidRPr="0085494C">
        <w:rPr>
          <w:rFonts w:ascii="Verdana" w:hAnsi="Verdana"/>
          <w:color w:val="000000"/>
          <w:sz w:val="20"/>
          <w:lang w:val="es-AR"/>
        </w:rPr>
        <w:t>otra</w:t>
      </w:r>
      <w:r w:rsidRPr="0085494C">
        <w:rPr>
          <w:rFonts w:ascii="Verdana" w:hAnsi="Verdana"/>
          <w:color w:val="000000"/>
          <w:spacing w:val="15"/>
          <w:sz w:val="20"/>
          <w:lang w:val="es-AR"/>
        </w:rPr>
        <w:t xml:space="preserve"> </w:t>
      </w:r>
      <w:r w:rsidRPr="0085494C">
        <w:rPr>
          <w:rFonts w:ascii="Verdana" w:hAnsi="Verdana"/>
          <w:color w:val="000000"/>
          <w:sz w:val="20"/>
          <w:lang w:val="es-AR"/>
        </w:rPr>
        <w:t>a Red River. El cuarto día entraron en la casa tres hombres y se quedaron discutiendo con</w:t>
      </w:r>
      <w:r w:rsidRPr="0085494C">
        <w:rPr>
          <w:rFonts w:ascii="Verdana" w:hAnsi="Verdana"/>
          <w:color w:val="000000"/>
          <w:spacing w:val="80"/>
          <w:sz w:val="20"/>
          <w:lang w:val="es-AR"/>
        </w:rPr>
        <w:t xml:space="preserve"> </w:t>
      </w:r>
      <w:r w:rsidRPr="0085494C">
        <w:rPr>
          <w:rFonts w:ascii="Verdana" w:hAnsi="Verdana"/>
          <w:color w:val="000000"/>
          <w:sz w:val="20"/>
          <w:lang w:val="es-AR"/>
        </w:rPr>
        <w:t>él hasta el amanecer. El quinto, Morell se levantó cuando oscurecía y pidió una navaja y</w:t>
      </w:r>
      <w:r w:rsidRPr="0085494C">
        <w:rPr>
          <w:rFonts w:ascii="Verdana" w:hAnsi="Verdana"/>
          <w:color w:val="000000"/>
          <w:spacing w:val="40"/>
          <w:sz w:val="20"/>
          <w:lang w:val="es-AR"/>
        </w:rPr>
        <w:t xml:space="preserve"> </w:t>
      </w:r>
      <w:r w:rsidRPr="0085494C">
        <w:rPr>
          <w:rFonts w:ascii="Verdana" w:hAnsi="Verdana"/>
          <w:color w:val="000000"/>
          <w:sz w:val="20"/>
          <w:lang w:val="es-AR"/>
        </w:rPr>
        <w:t>se rasuró cuidadosamente la barba. Se vistió y salió. Atravesó con lenta serenidad los suburbios del Norte. Ya en pleno campo, orillando las tierras bajas del Mississippi,</w:t>
      </w:r>
      <w:r w:rsidRPr="0085494C">
        <w:rPr>
          <w:rFonts w:ascii="Verdana" w:hAnsi="Verdana"/>
          <w:color w:val="000000"/>
          <w:spacing w:val="40"/>
          <w:sz w:val="20"/>
          <w:lang w:val="es-AR"/>
        </w:rPr>
        <w:t xml:space="preserve"> </w:t>
      </w:r>
      <w:r w:rsidRPr="0085494C">
        <w:rPr>
          <w:rFonts w:ascii="Verdana" w:hAnsi="Verdana"/>
          <w:color w:val="000000"/>
          <w:sz w:val="20"/>
          <w:lang w:val="es-AR"/>
        </w:rPr>
        <w:t>caminó más ligero.</w:t>
      </w:r>
    </w:p>
    <w:p w14:paraId="10570171"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Su plan era de un coraje borracho. Era el de aprovechar los últimos hombres que todavía</w:t>
      </w:r>
      <w:r w:rsidRPr="0085494C">
        <w:rPr>
          <w:rFonts w:ascii="Verdana" w:hAnsi="Verdana"/>
          <w:color w:val="000000"/>
          <w:spacing w:val="40"/>
          <w:sz w:val="20"/>
          <w:lang w:val="es-AR"/>
        </w:rPr>
        <w:t xml:space="preserve"> </w:t>
      </w:r>
      <w:r w:rsidRPr="0085494C">
        <w:rPr>
          <w:rFonts w:ascii="Verdana" w:hAnsi="Verdana"/>
          <w:color w:val="000000"/>
          <w:sz w:val="20"/>
          <w:lang w:val="es-AR"/>
        </w:rPr>
        <w:t>le debían reverencia: los serviciales negros del Sur. Éstos habían visto huir a sus compañeros</w:t>
      </w:r>
      <w:r w:rsidRPr="0085494C">
        <w:rPr>
          <w:rFonts w:ascii="Verdana" w:hAnsi="Verdana"/>
          <w:color w:val="000000"/>
          <w:spacing w:val="26"/>
          <w:sz w:val="20"/>
          <w:lang w:val="es-AR"/>
        </w:rPr>
        <w:t xml:space="preserve"> </w:t>
      </w:r>
      <w:r w:rsidRPr="0085494C">
        <w:rPr>
          <w:rFonts w:ascii="Verdana" w:hAnsi="Verdana"/>
          <w:color w:val="000000"/>
          <w:sz w:val="20"/>
          <w:lang w:val="es-AR"/>
        </w:rPr>
        <w:t>y</w:t>
      </w:r>
      <w:r w:rsidRPr="0085494C">
        <w:rPr>
          <w:rFonts w:ascii="Verdana" w:hAnsi="Verdana"/>
          <w:color w:val="000000"/>
          <w:spacing w:val="26"/>
          <w:sz w:val="20"/>
          <w:lang w:val="es-AR"/>
        </w:rPr>
        <w:t xml:space="preserve"> </w:t>
      </w:r>
      <w:r w:rsidRPr="0085494C">
        <w:rPr>
          <w:rFonts w:ascii="Verdana" w:hAnsi="Verdana"/>
          <w:color w:val="000000"/>
          <w:sz w:val="20"/>
          <w:lang w:val="es-AR"/>
        </w:rPr>
        <w:t>no</w:t>
      </w:r>
      <w:r w:rsidRPr="0085494C">
        <w:rPr>
          <w:rFonts w:ascii="Verdana" w:hAnsi="Verdana"/>
          <w:color w:val="000000"/>
          <w:spacing w:val="25"/>
          <w:sz w:val="20"/>
          <w:lang w:val="es-AR"/>
        </w:rPr>
        <w:t xml:space="preserve"> </w:t>
      </w:r>
      <w:r w:rsidRPr="0085494C">
        <w:rPr>
          <w:rFonts w:ascii="Verdana" w:hAnsi="Verdana"/>
          <w:color w:val="000000"/>
          <w:sz w:val="20"/>
          <w:lang w:val="es-AR"/>
        </w:rPr>
        <w:t>los</w:t>
      </w:r>
      <w:r w:rsidRPr="0085494C">
        <w:rPr>
          <w:rFonts w:ascii="Verdana" w:hAnsi="Verdana"/>
          <w:color w:val="000000"/>
          <w:spacing w:val="22"/>
          <w:sz w:val="20"/>
          <w:lang w:val="es-AR"/>
        </w:rPr>
        <w:t xml:space="preserve"> </w:t>
      </w:r>
      <w:r w:rsidRPr="0085494C">
        <w:rPr>
          <w:rFonts w:ascii="Verdana" w:hAnsi="Verdana"/>
          <w:color w:val="000000"/>
          <w:sz w:val="20"/>
          <w:lang w:val="es-AR"/>
        </w:rPr>
        <w:t>habían</w:t>
      </w:r>
      <w:r w:rsidRPr="0085494C">
        <w:rPr>
          <w:rFonts w:ascii="Verdana" w:hAnsi="Verdana"/>
          <w:color w:val="000000"/>
          <w:spacing w:val="25"/>
          <w:sz w:val="20"/>
          <w:lang w:val="es-AR"/>
        </w:rPr>
        <w:t xml:space="preserve"> </w:t>
      </w:r>
      <w:r w:rsidRPr="0085494C">
        <w:rPr>
          <w:rFonts w:ascii="Verdana" w:hAnsi="Verdana"/>
          <w:color w:val="000000"/>
          <w:sz w:val="20"/>
          <w:lang w:val="es-AR"/>
        </w:rPr>
        <w:t>visto</w:t>
      </w:r>
      <w:r w:rsidRPr="0085494C">
        <w:rPr>
          <w:rFonts w:ascii="Verdana" w:hAnsi="Verdana"/>
          <w:color w:val="000000"/>
          <w:spacing w:val="25"/>
          <w:sz w:val="20"/>
          <w:lang w:val="es-AR"/>
        </w:rPr>
        <w:t xml:space="preserve"> </w:t>
      </w:r>
      <w:r w:rsidRPr="0085494C">
        <w:rPr>
          <w:rFonts w:ascii="Verdana" w:hAnsi="Verdana"/>
          <w:color w:val="000000"/>
          <w:sz w:val="20"/>
          <w:lang w:val="es-AR"/>
        </w:rPr>
        <w:t>volver.</w:t>
      </w:r>
      <w:r w:rsidRPr="0085494C">
        <w:rPr>
          <w:rFonts w:ascii="Verdana" w:hAnsi="Verdana"/>
          <w:color w:val="000000"/>
          <w:spacing w:val="25"/>
          <w:sz w:val="20"/>
          <w:lang w:val="es-AR"/>
        </w:rPr>
        <w:t xml:space="preserve"> </w:t>
      </w:r>
      <w:r w:rsidRPr="0085494C">
        <w:rPr>
          <w:rFonts w:ascii="Verdana" w:hAnsi="Verdana"/>
          <w:color w:val="000000"/>
          <w:sz w:val="20"/>
          <w:lang w:val="es-AR"/>
        </w:rPr>
        <w:t>Creían,</w:t>
      </w:r>
      <w:r w:rsidRPr="0085494C">
        <w:rPr>
          <w:rFonts w:ascii="Verdana" w:hAnsi="Verdana"/>
          <w:color w:val="000000"/>
          <w:spacing w:val="26"/>
          <w:sz w:val="20"/>
          <w:lang w:val="es-AR"/>
        </w:rPr>
        <w:t xml:space="preserve"> </w:t>
      </w:r>
      <w:r w:rsidRPr="0085494C">
        <w:rPr>
          <w:rFonts w:ascii="Verdana" w:hAnsi="Verdana"/>
          <w:color w:val="000000"/>
          <w:sz w:val="20"/>
          <w:lang w:val="es-AR"/>
        </w:rPr>
        <w:t>por</w:t>
      </w:r>
      <w:r w:rsidRPr="0085494C">
        <w:rPr>
          <w:rFonts w:ascii="Verdana" w:hAnsi="Verdana"/>
          <w:color w:val="000000"/>
          <w:spacing w:val="25"/>
          <w:sz w:val="20"/>
          <w:lang w:val="es-AR"/>
        </w:rPr>
        <w:t xml:space="preserve"> </w:t>
      </w:r>
      <w:r w:rsidRPr="0085494C">
        <w:rPr>
          <w:rFonts w:ascii="Verdana" w:hAnsi="Verdana"/>
          <w:color w:val="000000"/>
          <w:sz w:val="20"/>
          <w:lang w:val="es-AR"/>
        </w:rPr>
        <w:t>consiguiente,</w:t>
      </w:r>
      <w:r w:rsidRPr="0085494C">
        <w:rPr>
          <w:rFonts w:ascii="Verdana" w:hAnsi="Verdana"/>
          <w:color w:val="000000"/>
          <w:spacing w:val="26"/>
          <w:sz w:val="20"/>
          <w:lang w:val="es-AR"/>
        </w:rPr>
        <w:t xml:space="preserve"> </w:t>
      </w:r>
      <w:r w:rsidRPr="0085494C">
        <w:rPr>
          <w:rFonts w:ascii="Verdana" w:hAnsi="Verdana"/>
          <w:color w:val="000000"/>
          <w:sz w:val="20"/>
          <w:lang w:val="es-AR"/>
        </w:rPr>
        <w:t>en</w:t>
      </w:r>
      <w:r w:rsidRPr="0085494C">
        <w:rPr>
          <w:rFonts w:ascii="Verdana" w:hAnsi="Verdana"/>
          <w:color w:val="000000"/>
          <w:spacing w:val="26"/>
          <w:sz w:val="20"/>
          <w:lang w:val="es-AR"/>
        </w:rPr>
        <w:t xml:space="preserve"> </w:t>
      </w:r>
      <w:r w:rsidRPr="0085494C">
        <w:rPr>
          <w:rFonts w:ascii="Verdana" w:hAnsi="Verdana"/>
          <w:color w:val="000000"/>
          <w:sz w:val="20"/>
          <w:lang w:val="es-AR"/>
        </w:rPr>
        <w:t>su</w:t>
      </w:r>
      <w:r w:rsidRPr="0085494C">
        <w:rPr>
          <w:rFonts w:ascii="Verdana" w:hAnsi="Verdana"/>
          <w:color w:val="000000"/>
          <w:spacing w:val="25"/>
          <w:sz w:val="20"/>
          <w:lang w:val="es-AR"/>
        </w:rPr>
        <w:t xml:space="preserve"> </w:t>
      </w:r>
      <w:r w:rsidRPr="0085494C">
        <w:rPr>
          <w:rFonts w:ascii="Verdana" w:hAnsi="Verdana"/>
          <w:color w:val="000000"/>
          <w:sz w:val="20"/>
          <w:lang w:val="es-AR"/>
        </w:rPr>
        <w:t>libertad.</w:t>
      </w:r>
      <w:r w:rsidRPr="0085494C">
        <w:rPr>
          <w:rFonts w:ascii="Verdana" w:hAnsi="Verdana"/>
          <w:color w:val="000000"/>
          <w:spacing w:val="25"/>
          <w:sz w:val="20"/>
          <w:lang w:val="es-AR"/>
        </w:rPr>
        <w:t xml:space="preserve"> </w:t>
      </w:r>
      <w:r w:rsidRPr="0085494C">
        <w:rPr>
          <w:rFonts w:ascii="Verdana" w:hAnsi="Verdana"/>
          <w:color w:val="000000"/>
          <w:sz w:val="20"/>
          <w:lang w:val="es-AR"/>
        </w:rPr>
        <w:t>El plan de Morell era una sublevación total de los negros, la toma y el saqueo de Nueva Orleans</w:t>
      </w:r>
      <w:r w:rsidRPr="0085494C">
        <w:rPr>
          <w:rFonts w:ascii="Verdana" w:hAnsi="Verdana"/>
          <w:color w:val="000000"/>
          <w:spacing w:val="20"/>
          <w:sz w:val="20"/>
          <w:lang w:val="es-AR"/>
        </w:rPr>
        <w:t xml:space="preserve"> </w:t>
      </w:r>
      <w:r w:rsidRPr="0085494C">
        <w:rPr>
          <w:rFonts w:ascii="Verdana" w:hAnsi="Verdana"/>
          <w:color w:val="000000"/>
          <w:sz w:val="20"/>
          <w:lang w:val="es-AR"/>
        </w:rPr>
        <w:t>y</w:t>
      </w:r>
      <w:r w:rsidRPr="0085494C">
        <w:rPr>
          <w:rFonts w:ascii="Verdana" w:hAnsi="Verdana"/>
          <w:color w:val="000000"/>
          <w:spacing w:val="25"/>
          <w:sz w:val="20"/>
          <w:lang w:val="es-AR"/>
        </w:rPr>
        <w:t xml:space="preserve"> </w:t>
      </w:r>
      <w:r w:rsidRPr="0085494C">
        <w:rPr>
          <w:rFonts w:ascii="Verdana" w:hAnsi="Verdana"/>
          <w:color w:val="000000"/>
          <w:sz w:val="20"/>
          <w:lang w:val="es-AR"/>
        </w:rPr>
        <w:t>la</w:t>
      </w:r>
      <w:r w:rsidRPr="0085494C">
        <w:rPr>
          <w:rFonts w:ascii="Verdana" w:hAnsi="Verdana"/>
          <w:color w:val="000000"/>
          <w:spacing w:val="23"/>
          <w:sz w:val="20"/>
          <w:lang w:val="es-AR"/>
        </w:rPr>
        <w:t xml:space="preserve"> </w:t>
      </w:r>
      <w:r w:rsidRPr="0085494C">
        <w:rPr>
          <w:rFonts w:ascii="Verdana" w:hAnsi="Verdana"/>
          <w:color w:val="000000"/>
          <w:sz w:val="20"/>
          <w:lang w:val="es-AR"/>
        </w:rPr>
        <w:t>ocupación</w:t>
      </w:r>
      <w:r w:rsidRPr="0085494C">
        <w:rPr>
          <w:rFonts w:ascii="Verdana" w:hAnsi="Verdana"/>
          <w:color w:val="000000"/>
          <w:spacing w:val="23"/>
          <w:sz w:val="20"/>
          <w:lang w:val="es-AR"/>
        </w:rPr>
        <w:t xml:space="preserve"> </w:t>
      </w:r>
      <w:r w:rsidRPr="0085494C">
        <w:rPr>
          <w:rFonts w:ascii="Verdana" w:hAnsi="Verdana"/>
          <w:color w:val="000000"/>
          <w:sz w:val="20"/>
          <w:lang w:val="es-AR"/>
        </w:rPr>
        <w:t>de</w:t>
      </w:r>
      <w:r w:rsidRPr="0085494C">
        <w:rPr>
          <w:rFonts w:ascii="Verdana" w:hAnsi="Verdana"/>
          <w:color w:val="000000"/>
          <w:spacing w:val="24"/>
          <w:sz w:val="20"/>
          <w:lang w:val="es-AR"/>
        </w:rPr>
        <w:t xml:space="preserve"> </w:t>
      </w:r>
      <w:r w:rsidRPr="0085494C">
        <w:rPr>
          <w:rFonts w:ascii="Verdana" w:hAnsi="Verdana"/>
          <w:color w:val="000000"/>
          <w:sz w:val="20"/>
          <w:lang w:val="es-AR"/>
        </w:rPr>
        <w:t>su</w:t>
      </w:r>
      <w:r w:rsidRPr="0085494C">
        <w:rPr>
          <w:rFonts w:ascii="Verdana" w:hAnsi="Verdana"/>
          <w:color w:val="000000"/>
          <w:spacing w:val="23"/>
          <w:sz w:val="20"/>
          <w:lang w:val="es-AR"/>
        </w:rPr>
        <w:t xml:space="preserve"> </w:t>
      </w:r>
      <w:r w:rsidRPr="0085494C">
        <w:rPr>
          <w:rFonts w:ascii="Verdana" w:hAnsi="Verdana"/>
          <w:color w:val="000000"/>
          <w:sz w:val="20"/>
          <w:lang w:val="es-AR"/>
        </w:rPr>
        <w:t>territorio.</w:t>
      </w:r>
      <w:r w:rsidRPr="0085494C">
        <w:rPr>
          <w:rFonts w:ascii="Verdana" w:hAnsi="Verdana"/>
          <w:color w:val="000000"/>
          <w:spacing w:val="23"/>
          <w:sz w:val="20"/>
          <w:lang w:val="es-AR"/>
        </w:rPr>
        <w:t xml:space="preserve"> </w:t>
      </w:r>
      <w:r w:rsidRPr="0085494C">
        <w:rPr>
          <w:rFonts w:ascii="Verdana" w:hAnsi="Verdana"/>
          <w:color w:val="000000"/>
          <w:sz w:val="20"/>
          <w:lang w:val="es-AR"/>
        </w:rPr>
        <w:t>Morell,</w:t>
      </w:r>
      <w:r w:rsidRPr="0085494C">
        <w:rPr>
          <w:rFonts w:ascii="Verdana" w:hAnsi="Verdana"/>
          <w:color w:val="000000"/>
          <w:spacing w:val="22"/>
          <w:sz w:val="20"/>
          <w:lang w:val="es-AR"/>
        </w:rPr>
        <w:t xml:space="preserve"> </w:t>
      </w:r>
      <w:r w:rsidRPr="0085494C">
        <w:rPr>
          <w:rFonts w:ascii="Verdana" w:hAnsi="Verdana"/>
          <w:color w:val="000000"/>
          <w:sz w:val="20"/>
          <w:lang w:val="es-AR"/>
        </w:rPr>
        <w:t>despeñado</w:t>
      </w:r>
      <w:r w:rsidRPr="0085494C">
        <w:rPr>
          <w:rFonts w:ascii="Verdana" w:hAnsi="Verdana"/>
          <w:color w:val="000000"/>
          <w:spacing w:val="23"/>
          <w:sz w:val="20"/>
          <w:lang w:val="es-AR"/>
        </w:rPr>
        <w:t xml:space="preserve"> </w:t>
      </w:r>
      <w:r w:rsidRPr="0085494C">
        <w:rPr>
          <w:rFonts w:ascii="Verdana" w:hAnsi="Verdana"/>
          <w:color w:val="000000"/>
          <w:sz w:val="20"/>
          <w:lang w:val="es-AR"/>
        </w:rPr>
        <w:t>y</w:t>
      </w:r>
      <w:r w:rsidRPr="0085494C">
        <w:rPr>
          <w:rFonts w:ascii="Verdana" w:hAnsi="Verdana"/>
          <w:color w:val="000000"/>
          <w:spacing w:val="24"/>
          <w:sz w:val="20"/>
          <w:lang w:val="es-AR"/>
        </w:rPr>
        <w:t xml:space="preserve"> </w:t>
      </w:r>
      <w:r w:rsidRPr="0085494C">
        <w:rPr>
          <w:rFonts w:ascii="Verdana" w:hAnsi="Verdana"/>
          <w:color w:val="000000"/>
          <w:sz w:val="20"/>
          <w:lang w:val="es-AR"/>
        </w:rPr>
        <w:t>casi</w:t>
      </w:r>
      <w:r w:rsidRPr="0085494C">
        <w:rPr>
          <w:rFonts w:ascii="Verdana" w:hAnsi="Verdana"/>
          <w:color w:val="000000"/>
          <w:spacing w:val="23"/>
          <w:sz w:val="20"/>
          <w:lang w:val="es-AR"/>
        </w:rPr>
        <w:t xml:space="preserve"> </w:t>
      </w:r>
      <w:r w:rsidRPr="0085494C">
        <w:rPr>
          <w:rFonts w:ascii="Verdana" w:hAnsi="Verdana"/>
          <w:color w:val="000000"/>
          <w:sz w:val="20"/>
          <w:lang w:val="es-AR"/>
        </w:rPr>
        <w:t>deshecho</w:t>
      </w:r>
      <w:r w:rsidRPr="0085494C">
        <w:rPr>
          <w:rFonts w:ascii="Verdana" w:hAnsi="Verdana"/>
          <w:color w:val="000000"/>
          <w:spacing w:val="23"/>
          <w:sz w:val="20"/>
          <w:lang w:val="es-AR"/>
        </w:rPr>
        <w:t xml:space="preserve"> </w:t>
      </w:r>
      <w:r w:rsidRPr="0085494C">
        <w:rPr>
          <w:rFonts w:ascii="Verdana" w:hAnsi="Verdana"/>
          <w:color w:val="000000"/>
          <w:sz w:val="20"/>
          <w:lang w:val="es-AR"/>
        </w:rPr>
        <w:t>por</w:t>
      </w:r>
      <w:r w:rsidRPr="0085494C">
        <w:rPr>
          <w:rFonts w:ascii="Verdana" w:hAnsi="Verdana"/>
          <w:color w:val="000000"/>
          <w:spacing w:val="22"/>
          <w:sz w:val="20"/>
          <w:lang w:val="es-AR"/>
        </w:rPr>
        <w:t xml:space="preserve"> </w:t>
      </w:r>
      <w:r w:rsidRPr="0085494C">
        <w:rPr>
          <w:rFonts w:ascii="Verdana" w:hAnsi="Verdana"/>
          <w:color w:val="000000"/>
          <w:sz w:val="20"/>
          <w:lang w:val="es-AR"/>
        </w:rPr>
        <w:t xml:space="preserve">la </w:t>
      </w:r>
      <w:r w:rsidRPr="0085494C">
        <w:rPr>
          <w:rFonts w:ascii="Verdana" w:hAnsi="Verdana"/>
          <w:color w:val="000000"/>
          <w:sz w:val="20"/>
          <w:lang w:val="es-AR"/>
        </w:rPr>
        <w:lastRenderedPageBreak/>
        <w:t>traición,</w:t>
      </w:r>
      <w:r w:rsidRPr="0085494C">
        <w:rPr>
          <w:rFonts w:ascii="Verdana" w:hAnsi="Verdana"/>
          <w:color w:val="000000"/>
          <w:spacing w:val="34"/>
          <w:sz w:val="20"/>
          <w:lang w:val="es-AR"/>
        </w:rPr>
        <w:t xml:space="preserve"> </w:t>
      </w:r>
      <w:r w:rsidRPr="0085494C">
        <w:rPr>
          <w:rFonts w:ascii="Verdana" w:hAnsi="Verdana"/>
          <w:color w:val="000000"/>
          <w:sz w:val="20"/>
          <w:lang w:val="es-AR"/>
        </w:rPr>
        <w:t>meditaba</w:t>
      </w:r>
      <w:r w:rsidRPr="0085494C">
        <w:rPr>
          <w:rFonts w:ascii="Verdana" w:hAnsi="Verdana"/>
          <w:color w:val="000000"/>
          <w:spacing w:val="29"/>
          <w:sz w:val="20"/>
          <w:lang w:val="es-AR"/>
        </w:rPr>
        <w:t xml:space="preserve"> </w:t>
      </w:r>
      <w:r w:rsidRPr="0085494C">
        <w:rPr>
          <w:rFonts w:ascii="Verdana" w:hAnsi="Verdana"/>
          <w:color w:val="000000"/>
          <w:sz w:val="20"/>
          <w:lang w:val="es-AR"/>
        </w:rPr>
        <w:t>una</w:t>
      </w:r>
      <w:r w:rsidRPr="0085494C">
        <w:rPr>
          <w:rFonts w:ascii="Verdana" w:hAnsi="Verdana"/>
          <w:color w:val="000000"/>
          <w:spacing w:val="31"/>
          <w:sz w:val="20"/>
          <w:lang w:val="es-AR"/>
        </w:rPr>
        <w:t xml:space="preserve"> </w:t>
      </w:r>
      <w:r w:rsidRPr="0085494C">
        <w:rPr>
          <w:rFonts w:ascii="Verdana" w:hAnsi="Verdana"/>
          <w:color w:val="000000"/>
          <w:sz w:val="20"/>
          <w:lang w:val="es-AR"/>
        </w:rPr>
        <w:t>respuesta</w:t>
      </w:r>
      <w:r w:rsidRPr="0085494C">
        <w:rPr>
          <w:rFonts w:ascii="Verdana" w:hAnsi="Verdana"/>
          <w:color w:val="000000"/>
          <w:spacing w:val="31"/>
          <w:sz w:val="20"/>
          <w:lang w:val="es-AR"/>
        </w:rPr>
        <w:t xml:space="preserve"> </w:t>
      </w:r>
      <w:r w:rsidRPr="0085494C">
        <w:rPr>
          <w:rFonts w:ascii="Verdana" w:hAnsi="Verdana"/>
          <w:color w:val="000000"/>
          <w:sz w:val="20"/>
          <w:lang w:val="es-AR"/>
        </w:rPr>
        <w:t>continental:</w:t>
      </w:r>
      <w:r w:rsidRPr="0085494C">
        <w:rPr>
          <w:rFonts w:ascii="Verdana" w:hAnsi="Verdana"/>
          <w:color w:val="000000"/>
          <w:spacing w:val="31"/>
          <w:sz w:val="20"/>
          <w:lang w:val="es-AR"/>
        </w:rPr>
        <w:t xml:space="preserve"> </w:t>
      </w:r>
      <w:r w:rsidRPr="0085494C">
        <w:rPr>
          <w:rFonts w:ascii="Verdana" w:hAnsi="Verdana"/>
          <w:color w:val="000000"/>
          <w:sz w:val="20"/>
          <w:lang w:val="es-AR"/>
        </w:rPr>
        <w:t>una</w:t>
      </w:r>
      <w:r w:rsidRPr="0085494C">
        <w:rPr>
          <w:rFonts w:ascii="Verdana" w:hAnsi="Verdana"/>
          <w:color w:val="000000"/>
          <w:spacing w:val="31"/>
          <w:sz w:val="20"/>
          <w:lang w:val="es-AR"/>
        </w:rPr>
        <w:t xml:space="preserve"> </w:t>
      </w:r>
      <w:r w:rsidRPr="0085494C">
        <w:rPr>
          <w:rFonts w:ascii="Verdana" w:hAnsi="Verdana"/>
          <w:color w:val="000000"/>
          <w:sz w:val="20"/>
          <w:lang w:val="es-AR"/>
        </w:rPr>
        <w:t>respuesta</w:t>
      </w:r>
      <w:r w:rsidRPr="0085494C">
        <w:rPr>
          <w:rFonts w:ascii="Verdana" w:hAnsi="Verdana"/>
          <w:color w:val="000000"/>
          <w:spacing w:val="31"/>
          <w:sz w:val="20"/>
          <w:lang w:val="es-AR"/>
        </w:rPr>
        <w:t xml:space="preserve"> </w:t>
      </w:r>
      <w:r w:rsidRPr="0085494C">
        <w:rPr>
          <w:rFonts w:ascii="Verdana" w:hAnsi="Verdana"/>
          <w:color w:val="000000"/>
          <w:sz w:val="20"/>
          <w:lang w:val="es-AR"/>
        </w:rPr>
        <w:t>donde</w:t>
      </w:r>
      <w:r w:rsidRPr="0085494C">
        <w:rPr>
          <w:rFonts w:ascii="Verdana" w:hAnsi="Verdana"/>
          <w:color w:val="000000"/>
          <w:spacing w:val="31"/>
          <w:sz w:val="20"/>
          <w:lang w:val="es-AR"/>
        </w:rPr>
        <w:t xml:space="preserve"> </w:t>
      </w:r>
      <w:r w:rsidRPr="0085494C">
        <w:rPr>
          <w:rFonts w:ascii="Verdana" w:hAnsi="Verdana"/>
          <w:color w:val="000000"/>
          <w:sz w:val="20"/>
          <w:lang w:val="es-AR"/>
        </w:rPr>
        <w:t>lo</w:t>
      </w:r>
      <w:r w:rsidRPr="0085494C">
        <w:rPr>
          <w:rFonts w:ascii="Verdana" w:hAnsi="Verdana"/>
          <w:color w:val="000000"/>
          <w:spacing w:val="32"/>
          <w:sz w:val="20"/>
          <w:lang w:val="es-AR"/>
        </w:rPr>
        <w:t xml:space="preserve"> </w:t>
      </w:r>
      <w:r w:rsidRPr="0085494C">
        <w:rPr>
          <w:rFonts w:ascii="Verdana" w:hAnsi="Verdana"/>
          <w:color w:val="000000"/>
          <w:sz w:val="20"/>
          <w:lang w:val="es-AR"/>
        </w:rPr>
        <w:t>criminal</w:t>
      </w:r>
      <w:r w:rsidRPr="0085494C">
        <w:rPr>
          <w:rFonts w:ascii="Verdana" w:hAnsi="Verdana"/>
          <w:color w:val="000000"/>
          <w:spacing w:val="31"/>
          <w:sz w:val="20"/>
          <w:lang w:val="es-AR"/>
        </w:rPr>
        <w:t xml:space="preserve"> </w:t>
      </w:r>
      <w:r w:rsidRPr="0085494C">
        <w:rPr>
          <w:rFonts w:ascii="Verdana" w:hAnsi="Verdana"/>
          <w:color w:val="000000"/>
          <w:sz w:val="20"/>
          <w:lang w:val="es-AR"/>
        </w:rPr>
        <w:t>se exaltaba hasta la redención y la historia. Se dirigió con ese fin a Natchez, donde era más profunda su fuerza. Copio su narración de ese viaje:</w:t>
      </w:r>
    </w:p>
    <w:p w14:paraId="74DEF51C"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“Caminé cuatro días antes de conseguir un caballo. El quinto hice alto en un riachuelo</w:t>
      </w:r>
      <w:r w:rsidRPr="0085494C">
        <w:rPr>
          <w:rFonts w:ascii="Verdana" w:hAnsi="Verdana"/>
          <w:color w:val="000000"/>
          <w:spacing w:val="40"/>
          <w:sz w:val="20"/>
          <w:lang w:val="es-AR"/>
        </w:rPr>
        <w:t xml:space="preserve"> </w:t>
      </w:r>
      <w:r w:rsidRPr="0085494C">
        <w:rPr>
          <w:rFonts w:ascii="Verdana" w:hAnsi="Verdana"/>
          <w:color w:val="000000"/>
          <w:sz w:val="20"/>
          <w:lang w:val="es-AR"/>
        </w:rPr>
        <w:t>para abastecerme de agua y sestear. Yo estaba sentado en un leño, mirando el camino andado esas horas, cuando vi acercarse un jinete en un caballo oscuro de buena estampa. En cuanto lo avisté determiné quitarle el caballo. Me paré, le apunté con una hermosa pistola</w:t>
      </w:r>
      <w:r w:rsidRPr="0085494C">
        <w:rPr>
          <w:rFonts w:ascii="Verdana" w:hAnsi="Verdana"/>
          <w:color w:val="000000"/>
          <w:spacing w:val="9"/>
          <w:sz w:val="20"/>
          <w:lang w:val="es-AR"/>
        </w:rPr>
        <w:t xml:space="preserve"> </w:t>
      </w:r>
      <w:r w:rsidRPr="0085494C">
        <w:rPr>
          <w:rFonts w:ascii="Verdana" w:hAnsi="Verdana"/>
          <w:color w:val="000000"/>
          <w:sz w:val="20"/>
          <w:lang w:val="es-AR"/>
        </w:rPr>
        <w:t>de rotación</w:t>
      </w:r>
      <w:r w:rsidRPr="0085494C">
        <w:rPr>
          <w:rFonts w:ascii="Verdana" w:hAnsi="Verdana"/>
          <w:color w:val="000000"/>
          <w:spacing w:val="9"/>
          <w:sz w:val="20"/>
          <w:lang w:val="es-AR"/>
        </w:rPr>
        <w:t xml:space="preserve"> </w:t>
      </w:r>
      <w:r w:rsidRPr="0085494C">
        <w:rPr>
          <w:rFonts w:ascii="Verdana" w:hAnsi="Verdana"/>
          <w:color w:val="000000"/>
          <w:sz w:val="20"/>
          <w:lang w:val="es-AR"/>
        </w:rPr>
        <w:t>y</w:t>
      </w:r>
      <w:r w:rsidRPr="0085494C">
        <w:rPr>
          <w:rFonts w:ascii="Verdana" w:hAnsi="Verdana"/>
          <w:color w:val="000000"/>
          <w:spacing w:val="12"/>
          <w:sz w:val="20"/>
          <w:lang w:val="es-AR"/>
        </w:rPr>
        <w:t xml:space="preserve"> </w:t>
      </w:r>
      <w:r w:rsidRPr="0085494C">
        <w:rPr>
          <w:rFonts w:ascii="Verdana" w:hAnsi="Verdana"/>
          <w:color w:val="000000"/>
          <w:sz w:val="20"/>
          <w:lang w:val="es-AR"/>
        </w:rPr>
        <w:t>le di</w:t>
      </w:r>
      <w:r w:rsidRPr="0085494C">
        <w:rPr>
          <w:rFonts w:ascii="Verdana" w:hAnsi="Verdana"/>
          <w:color w:val="000000"/>
          <w:spacing w:val="9"/>
          <w:sz w:val="20"/>
          <w:lang w:val="es-AR"/>
        </w:rPr>
        <w:t xml:space="preserve"> </w:t>
      </w:r>
      <w:r w:rsidRPr="0085494C">
        <w:rPr>
          <w:rFonts w:ascii="Verdana" w:hAnsi="Verdana"/>
          <w:color w:val="000000"/>
          <w:sz w:val="20"/>
          <w:lang w:val="es-AR"/>
        </w:rPr>
        <w:t>la</w:t>
      </w:r>
      <w:r w:rsidRPr="0085494C">
        <w:rPr>
          <w:rFonts w:ascii="Verdana" w:hAnsi="Verdana"/>
          <w:color w:val="000000"/>
          <w:spacing w:val="9"/>
          <w:sz w:val="20"/>
          <w:lang w:val="es-AR"/>
        </w:rPr>
        <w:t xml:space="preserve"> </w:t>
      </w:r>
      <w:r w:rsidRPr="0085494C">
        <w:rPr>
          <w:rFonts w:ascii="Verdana" w:hAnsi="Verdana"/>
          <w:color w:val="000000"/>
          <w:sz w:val="20"/>
          <w:lang w:val="es-AR"/>
        </w:rPr>
        <w:t>orden</w:t>
      </w:r>
      <w:r w:rsidRPr="0085494C">
        <w:rPr>
          <w:rFonts w:ascii="Verdana" w:hAnsi="Verdana"/>
          <w:color w:val="000000"/>
          <w:spacing w:val="9"/>
          <w:sz w:val="20"/>
          <w:lang w:val="es-AR"/>
        </w:rPr>
        <w:t xml:space="preserve"> </w:t>
      </w:r>
      <w:r w:rsidRPr="0085494C">
        <w:rPr>
          <w:rFonts w:ascii="Verdana" w:hAnsi="Verdana"/>
          <w:color w:val="000000"/>
          <w:sz w:val="20"/>
          <w:lang w:val="es-AR"/>
        </w:rPr>
        <w:t>de</w:t>
      </w:r>
      <w:r w:rsidRPr="0085494C">
        <w:rPr>
          <w:rFonts w:ascii="Verdana" w:hAnsi="Verdana"/>
          <w:color w:val="000000"/>
          <w:spacing w:val="11"/>
          <w:sz w:val="20"/>
          <w:lang w:val="es-AR"/>
        </w:rPr>
        <w:t xml:space="preserve"> </w:t>
      </w:r>
      <w:r w:rsidRPr="0085494C">
        <w:rPr>
          <w:rFonts w:ascii="Verdana" w:hAnsi="Verdana"/>
          <w:color w:val="000000"/>
          <w:sz w:val="20"/>
          <w:lang w:val="es-AR"/>
        </w:rPr>
        <w:t>apear.</w:t>
      </w:r>
      <w:r w:rsidRPr="0085494C">
        <w:rPr>
          <w:rFonts w:ascii="Verdana" w:hAnsi="Verdana"/>
          <w:color w:val="000000"/>
          <w:spacing w:val="9"/>
          <w:sz w:val="20"/>
          <w:lang w:val="es-AR"/>
        </w:rPr>
        <w:t xml:space="preserve"> </w:t>
      </w:r>
      <w:r w:rsidRPr="0085494C">
        <w:rPr>
          <w:rFonts w:ascii="Verdana" w:hAnsi="Verdana"/>
          <w:color w:val="000000"/>
          <w:sz w:val="20"/>
          <w:lang w:val="es-AR"/>
        </w:rPr>
        <w:t>La</w:t>
      </w:r>
      <w:r w:rsidRPr="0085494C">
        <w:rPr>
          <w:rFonts w:ascii="Verdana" w:hAnsi="Verdana"/>
          <w:color w:val="000000"/>
          <w:spacing w:val="11"/>
          <w:sz w:val="20"/>
          <w:lang w:val="es-AR"/>
        </w:rPr>
        <w:t xml:space="preserve"> </w:t>
      </w:r>
      <w:r w:rsidRPr="0085494C">
        <w:rPr>
          <w:rFonts w:ascii="Verdana" w:hAnsi="Verdana"/>
          <w:color w:val="000000"/>
          <w:sz w:val="20"/>
          <w:lang w:val="es-AR"/>
        </w:rPr>
        <w:t>ejecutó</w:t>
      </w:r>
      <w:r w:rsidRPr="0085494C">
        <w:rPr>
          <w:rFonts w:ascii="Verdana" w:hAnsi="Verdana"/>
          <w:color w:val="000000"/>
          <w:spacing w:val="11"/>
          <w:sz w:val="20"/>
          <w:lang w:val="es-AR"/>
        </w:rPr>
        <w:t xml:space="preserve"> </w:t>
      </w:r>
      <w:r w:rsidRPr="0085494C">
        <w:rPr>
          <w:rFonts w:ascii="Verdana" w:hAnsi="Verdana"/>
          <w:color w:val="000000"/>
          <w:sz w:val="20"/>
          <w:lang w:val="es-AR"/>
        </w:rPr>
        <w:t>y</w:t>
      </w:r>
      <w:r w:rsidRPr="0085494C">
        <w:rPr>
          <w:rFonts w:ascii="Verdana" w:hAnsi="Verdana"/>
          <w:color w:val="000000"/>
          <w:spacing w:val="11"/>
          <w:sz w:val="20"/>
          <w:lang w:val="es-AR"/>
        </w:rPr>
        <w:t xml:space="preserve"> </w:t>
      </w:r>
      <w:r w:rsidRPr="0085494C">
        <w:rPr>
          <w:rFonts w:ascii="Verdana" w:hAnsi="Verdana"/>
          <w:color w:val="000000"/>
          <w:sz w:val="20"/>
          <w:lang w:val="es-AR"/>
        </w:rPr>
        <w:t>yo</w:t>
      </w:r>
      <w:r w:rsidRPr="0085494C">
        <w:rPr>
          <w:rFonts w:ascii="Verdana" w:hAnsi="Verdana"/>
          <w:color w:val="000000"/>
          <w:spacing w:val="9"/>
          <w:sz w:val="20"/>
          <w:lang w:val="es-AR"/>
        </w:rPr>
        <w:t xml:space="preserve"> </w:t>
      </w:r>
      <w:r w:rsidRPr="0085494C">
        <w:rPr>
          <w:rFonts w:ascii="Verdana" w:hAnsi="Verdana"/>
          <w:color w:val="000000"/>
          <w:sz w:val="20"/>
          <w:lang w:val="es-AR"/>
        </w:rPr>
        <w:t>tomé</w:t>
      </w:r>
      <w:r w:rsidRPr="0085494C">
        <w:rPr>
          <w:rFonts w:ascii="Verdana" w:hAnsi="Verdana"/>
          <w:color w:val="000000"/>
          <w:spacing w:val="11"/>
          <w:sz w:val="20"/>
          <w:lang w:val="es-AR"/>
        </w:rPr>
        <w:t xml:space="preserve"> </w:t>
      </w:r>
      <w:r w:rsidRPr="0085494C">
        <w:rPr>
          <w:rFonts w:ascii="Verdana" w:hAnsi="Verdana"/>
          <w:color w:val="000000"/>
          <w:sz w:val="20"/>
          <w:lang w:val="es-AR"/>
        </w:rPr>
        <w:t>en</w:t>
      </w:r>
      <w:r w:rsidRPr="0085494C">
        <w:rPr>
          <w:rFonts w:ascii="Verdana" w:hAnsi="Verdana"/>
          <w:color w:val="000000"/>
          <w:spacing w:val="11"/>
          <w:sz w:val="20"/>
          <w:lang w:val="es-AR"/>
        </w:rPr>
        <w:t xml:space="preserve"> </w:t>
      </w:r>
      <w:r w:rsidRPr="0085494C">
        <w:rPr>
          <w:rFonts w:ascii="Verdana" w:hAnsi="Verdana"/>
          <w:color w:val="000000"/>
          <w:sz w:val="20"/>
          <w:lang w:val="es-AR"/>
        </w:rPr>
        <w:t>la</w:t>
      </w:r>
      <w:r w:rsidRPr="0085494C">
        <w:rPr>
          <w:rFonts w:ascii="Verdana" w:hAnsi="Verdana"/>
          <w:color w:val="000000"/>
          <w:spacing w:val="11"/>
          <w:sz w:val="20"/>
          <w:lang w:val="es-AR"/>
        </w:rPr>
        <w:t xml:space="preserve"> </w:t>
      </w:r>
      <w:r w:rsidRPr="0085494C">
        <w:rPr>
          <w:rFonts w:ascii="Verdana" w:hAnsi="Verdana"/>
          <w:color w:val="000000"/>
          <w:sz w:val="20"/>
          <w:lang w:val="es-AR"/>
        </w:rPr>
        <w:t>zurda las riendas y</w:t>
      </w:r>
      <w:r w:rsidRPr="0085494C">
        <w:rPr>
          <w:rFonts w:ascii="Verdana" w:hAnsi="Verdana"/>
          <w:color w:val="000000"/>
          <w:spacing w:val="24"/>
          <w:sz w:val="20"/>
          <w:lang w:val="es-AR"/>
        </w:rPr>
        <w:t xml:space="preserve"> </w:t>
      </w:r>
      <w:r w:rsidRPr="0085494C">
        <w:rPr>
          <w:rFonts w:ascii="Verdana" w:hAnsi="Verdana"/>
          <w:color w:val="000000"/>
          <w:sz w:val="20"/>
          <w:lang w:val="es-AR"/>
        </w:rPr>
        <w:t>le</w:t>
      </w:r>
      <w:r w:rsidRPr="0085494C">
        <w:rPr>
          <w:rFonts w:ascii="Verdana" w:hAnsi="Verdana"/>
          <w:color w:val="000000"/>
          <w:spacing w:val="26"/>
          <w:sz w:val="20"/>
          <w:lang w:val="es-AR"/>
        </w:rPr>
        <w:t xml:space="preserve"> </w:t>
      </w:r>
      <w:r w:rsidRPr="0085494C">
        <w:rPr>
          <w:rFonts w:ascii="Verdana" w:hAnsi="Verdana"/>
          <w:color w:val="000000"/>
          <w:sz w:val="20"/>
          <w:lang w:val="es-AR"/>
        </w:rPr>
        <w:t>mostré</w:t>
      </w:r>
      <w:r w:rsidRPr="0085494C">
        <w:rPr>
          <w:rFonts w:ascii="Verdana" w:hAnsi="Verdana"/>
          <w:color w:val="000000"/>
          <w:spacing w:val="22"/>
          <w:sz w:val="20"/>
          <w:lang w:val="es-AR"/>
        </w:rPr>
        <w:t xml:space="preserve"> </w:t>
      </w:r>
      <w:r w:rsidRPr="0085494C">
        <w:rPr>
          <w:rFonts w:ascii="Verdana" w:hAnsi="Verdana"/>
          <w:color w:val="000000"/>
          <w:sz w:val="20"/>
          <w:lang w:val="es-AR"/>
        </w:rPr>
        <w:t>el</w:t>
      </w:r>
      <w:r w:rsidRPr="0085494C">
        <w:rPr>
          <w:rFonts w:ascii="Verdana" w:hAnsi="Verdana"/>
          <w:color w:val="000000"/>
          <w:spacing w:val="23"/>
          <w:sz w:val="20"/>
          <w:lang w:val="es-AR"/>
        </w:rPr>
        <w:t xml:space="preserve"> </w:t>
      </w:r>
      <w:r w:rsidRPr="0085494C">
        <w:rPr>
          <w:rFonts w:ascii="Verdana" w:hAnsi="Verdana"/>
          <w:color w:val="000000"/>
          <w:sz w:val="20"/>
          <w:lang w:val="es-AR"/>
        </w:rPr>
        <w:t>riachuelo</w:t>
      </w:r>
      <w:r w:rsidRPr="0085494C">
        <w:rPr>
          <w:rFonts w:ascii="Verdana" w:hAnsi="Verdana"/>
          <w:color w:val="000000"/>
          <w:spacing w:val="24"/>
          <w:sz w:val="20"/>
          <w:lang w:val="es-AR"/>
        </w:rPr>
        <w:t xml:space="preserve"> </w:t>
      </w:r>
      <w:r w:rsidRPr="0085494C">
        <w:rPr>
          <w:rFonts w:ascii="Verdana" w:hAnsi="Verdana"/>
          <w:color w:val="000000"/>
          <w:sz w:val="20"/>
          <w:lang w:val="es-AR"/>
        </w:rPr>
        <w:t>y</w:t>
      </w:r>
      <w:r w:rsidRPr="0085494C">
        <w:rPr>
          <w:rFonts w:ascii="Verdana" w:hAnsi="Verdana"/>
          <w:color w:val="000000"/>
          <w:spacing w:val="24"/>
          <w:sz w:val="20"/>
          <w:lang w:val="es-AR"/>
        </w:rPr>
        <w:t xml:space="preserve"> </w:t>
      </w:r>
      <w:r w:rsidRPr="0085494C">
        <w:rPr>
          <w:rFonts w:ascii="Verdana" w:hAnsi="Verdana"/>
          <w:color w:val="000000"/>
          <w:sz w:val="20"/>
          <w:lang w:val="es-AR"/>
        </w:rPr>
        <w:t>le</w:t>
      </w:r>
      <w:r w:rsidRPr="0085494C">
        <w:rPr>
          <w:rFonts w:ascii="Verdana" w:hAnsi="Verdana"/>
          <w:color w:val="000000"/>
          <w:spacing w:val="23"/>
          <w:sz w:val="20"/>
          <w:lang w:val="es-AR"/>
        </w:rPr>
        <w:t xml:space="preserve"> </w:t>
      </w:r>
      <w:r w:rsidRPr="0085494C">
        <w:rPr>
          <w:rFonts w:ascii="Verdana" w:hAnsi="Verdana"/>
          <w:color w:val="000000"/>
          <w:sz w:val="20"/>
          <w:lang w:val="es-AR"/>
        </w:rPr>
        <w:t>ordené</w:t>
      </w:r>
      <w:r w:rsidRPr="0085494C">
        <w:rPr>
          <w:rFonts w:ascii="Verdana" w:hAnsi="Verdana"/>
          <w:color w:val="000000"/>
          <w:spacing w:val="23"/>
          <w:sz w:val="20"/>
          <w:lang w:val="es-AR"/>
        </w:rPr>
        <w:t xml:space="preserve"> </w:t>
      </w:r>
      <w:r w:rsidRPr="0085494C">
        <w:rPr>
          <w:rFonts w:ascii="Verdana" w:hAnsi="Verdana"/>
          <w:color w:val="000000"/>
          <w:sz w:val="20"/>
          <w:lang w:val="es-AR"/>
        </w:rPr>
        <w:t>que fuera</w:t>
      </w:r>
      <w:r w:rsidRPr="0085494C">
        <w:rPr>
          <w:rFonts w:ascii="Verdana" w:hAnsi="Verdana"/>
          <w:color w:val="000000"/>
          <w:spacing w:val="24"/>
          <w:sz w:val="20"/>
          <w:lang w:val="es-AR"/>
        </w:rPr>
        <w:t xml:space="preserve"> </w:t>
      </w:r>
      <w:r w:rsidRPr="0085494C">
        <w:rPr>
          <w:rFonts w:ascii="Verdana" w:hAnsi="Verdana"/>
          <w:color w:val="000000"/>
          <w:sz w:val="20"/>
          <w:lang w:val="es-AR"/>
        </w:rPr>
        <w:t>caminando</w:t>
      </w:r>
      <w:r w:rsidRPr="0085494C">
        <w:rPr>
          <w:rFonts w:ascii="Verdana" w:hAnsi="Verdana"/>
          <w:color w:val="000000"/>
          <w:spacing w:val="23"/>
          <w:sz w:val="20"/>
          <w:lang w:val="es-AR"/>
        </w:rPr>
        <w:t xml:space="preserve"> </w:t>
      </w:r>
      <w:r w:rsidRPr="0085494C">
        <w:rPr>
          <w:rFonts w:ascii="Verdana" w:hAnsi="Verdana"/>
          <w:color w:val="000000"/>
          <w:sz w:val="20"/>
          <w:lang w:val="es-AR"/>
        </w:rPr>
        <w:t>delante.</w:t>
      </w:r>
      <w:r w:rsidRPr="0085494C">
        <w:rPr>
          <w:rFonts w:ascii="Verdana" w:hAnsi="Verdana"/>
          <w:color w:val="000000"/>
          <w:spacing w:val="23"/>
          <w:sz w:val="20"/>
          <w:lang w:val="es-AR"/>
        </w:rPr>
        <w:t xml:space="preserve"> </w:t>
      </w:r>
      <w:r w:rsidRPr="0085494C">
        <w:rPr>
          <w:rFonts w:ascii="Verdana" w:hAnsi="Verdana"/>
          <w:color w:val="000000"/>
          <w:sz w:val="20"/>
          <w:lang w:val="es-AR"/>
        </w:rPr>
        <w:t>Caminó</w:t>
      </w:r>
      <w:r w:rsidRPr="0085494C">
        <w:rPr>
          <w:rFonts w:ascii="Verdana" w:hAnsi="Verdana"/>
          <w:color w:val="000000"/>
          <w:spacing w:val="23"/>
          <w:sz w:val="20"/>
          <w:lang w:val="es-AR"/>
        </w:rPr>
        <w:t xml:space="preserve"> </w:t>
      </w:r>
      <w:r w:rsidRPr="0085494C">
        <w:rPr>
          <w:rFonts w:ascii="Verdana" w:hAnsi="Verdana"/>
          <w:color w:val="000000"/>
          <w:sz w:val="20"/>
          <w:lang w:val="es-AR"/>
        </w:rPr>
        <w:t>unas doscientas</w:t>
      </w:r>
      <w:r w:rsidRPr="0085494C">
        <w:rPr>
          <w:rFonts w:ascii="Verdana" w:hAnsi="Verdana"/>
          <w:color w:val="000000"/>
          <w:spacing w:val="23"/>
          <w:sz w:val="20"/>
          <w:lang w:val="es-AR"/>
        </w:rPr>
        <w:t xml:space="preserve"> </w:t>
      </w:r>
      <w:r w:rsidRPr="0085494C">
        <w:rPr>
          <w:rFonts w:ascii="Verdana" w:hAnsi="Verdana"/>
          <w:color w:val="000000"/>
          <w:sz w:val="20"/>
          <w:lang w:val="es-AR"/>
        </w:rPr>
        <w:t>varas</w:t>
      </w:r>
      <w:r w:rsidRPr="0085494C">
        <w:rPr>
          <w:rFonts w:ascii="Verdana" w:hAnsi="Verdana"/>
          <w:color w:val="000000"/>
          <w:spacing w:val="23"/>
          <w:sz w:val="20"/>
          <w:lang w:val="es-AR"/>
        </w:rPr>
        <w:t xml:space="preserve"> </w:t>
      </w:r>
      <w:r w:rsidRPr="0085494C">
        <w:rPr>
          <w:rFonts w:ascii="Verdana" w:hAnsi="Verdana"/>
          <w:color w:val="000000"/>
          <w:sz w:val="20"/>
          <w:lang w:val="es-AR"/>
        </w:rPr>
        <w:t>y</w:t>
      </w:r>
      <w:r w:rsidRPr="0085494C">
        <w:rPr>
          <w:rFonts w:ascii="Verdana" w:hAnsi="Verdana"/>
          <w:color w:val="000000"/>
          <w:spacing w:val="26"/>
          <w:sz w:val="20"/>
          <w:lang w:val="es-AR"/>
        </w:rPr>
        <w:t xml:space="preserve"> </w:t>
      </w:r>
      <w:r w:rsidRPr="0085494C">
        <w:rPr>
          <w:rFonts w:ascii="Verdana" w:hAnsi="Verdana"/>
          <w:color w:val="000000"/>
          <w:sz w:val="20"/>
          <w:lang w:val="es-AR"/>
        </w:rPr>
        <w:t>se</w:t>
      </w:r>
      <w:r w:rsidRPr="0085494C">
        <w:rPr>
          <w:rFonts w:ascii="Verdana" w:hAnsi="Verdana"/>
          <w:color w:val="000000"/>
          <w:spacing w:val="22"/>
          <w:sz w:val="20"/>
          <w:lang w:val="es-AR"/>
        </w:rPr>
        <w:t xml:space="preserve"> </w:t>
      </w:r>
      <w:r w:rsidRPr="0085494C">
        <w:rPr>
          <w:rFonts w:ascii="Verdana" w:hAnsi="Verdana"/>
          <w:color w:val="000000"/>
          <w:sz w:val="20"/>
          <w:lang w:val="es-AR"/>
        </w:rPr>
        <w:t>detuvo.</w:t>
      </w:r>
      <w:r w:rsidRPr="0085494C">
        <w:rPr>
          <w:rFonts w:ascii="Verdana" w:hAnsi="Verdana"/>
          <w:color w:val="000000"/>
          <w:spacing w:val="23"/>
          <w:sz w:val="20"/>
          <w:lang w:val="es-AR"/>
        </w:rPr>
        <w:t xml:space="preserve"> </w:t>
      </w:r>
      <w:r w:rsidRPr="0085494C">
        <w:rPr>
          <w:rFonts w:ascii="Verdana" w:hAnsi="Verdana"/>
          <w:color w:val="000000"/>
          <w:sz w:val="20"/>
          <w:lang w:val="es-AR"/>
        </w:rPr>
        <w:t>Le</w:t>
      </w:r>
      <w:r w:rsidRPr="0085494C">
        <w:rPr>
          <w:rFonts w:ascii="Verdana" w:hAnsi="Verdana"/>
          <w:color w:val="000000"/>
          <w:spacing w:val="23"/>
          <w:sz w:val="20"/>
          <w:lang w:val="es-AR"/>
        </w:rPr>
        <w:t xml:space="preserve"> </w:t>
      </w:r>
      <w:r w:rsidRPr="0085494C">
        <w:rPr>
          <w:rFonts w:ascii="Verdana" w:hAnsi="Verdana"/>
          <w:color w:val="000000"/>
          <w:sz w:val="20"/>
          <w:lang w:val="es-AR"/>
        </w:rPr>
        <w:t>ordené</w:t>
      </w:r>
      <w:r w:rsidRPr="0085494C">
        <w:rPr>
          <w:rFonts w:ascii="Verdana" w:hAnsi="Verdana"/>
          <w:color w:val="000000"/>
          <w:spacing w:val="21"/>
          <w:sz w:val="20"/>
          <w:lang w:val="es-AR"/>
        </w:rPr>
        <w:t xml:space="preserve"> </w:t>
      </w:r>
      <w:r w:rsidRPr="0085494C">
        <w:rPr>
          <w:rFonts w:ascii="Verdana" w:hAnsi="Verdana"/>
          <w:color w:val="000000"/>
          <w:sz w:val="20"/>
          <w:lang w:val="es-AR"/>
        </w:rPr>
        <w:t>que</w:t>
      </w:r>
      <w:r w:rsidRPr="0085494C">
        <w:rPr>
          <w:rFonts w:ascii="Verdana" w:hAnsi="Verdana"/>
          <w:color w:val="000000"/>
          <w:spacing w:val="21"/>
          <w:sz w:val="20"/>
          <w:lang w:val="es-AR"/>
        </w:rPr>
        <w:t xml:space="preserve"> </w:t>
      </w:r>
      <w:r w:rsidRPr="0085494C">
        <w:rPr>
          <w:rFonts w:ascii="Verdana" w:hAnsi="Verdana"/>
          <w:color w:val="000000"/>
          <w:sz w:val="20"/>
          <w:lang w:val="es-AR"/>
        </w:rPr>
        <w:t>se</w:t>
      </w:r>
      <w:r w:rsidRPr="0085494C">
        <w:rPr>
          <w:rFonts w:ascii="Verdana" w:hAnsi="Verdana"/>
          <w:color w:val="000000"/>
          <w:spacing w:val="23"/>
          <w:sz w:val="20"/>
          <w:lang w:val="es-AR"/>
        </w:rPr>
        <w:t xml:space="preserve"> </w:t>
      </w:r>
      <w:r w:rsidRPr="0085494C">
        <w:rPr>
          <w:rFonts w:ascii="Verdana" w:hAnsi="Verdana"/>
          <w:color w:val="000000"/>
          <w:sz w:val="20"/>
          <w:lang w:val="es-AR"/>
        </w:rPr>
        <w:t>desvistiera.</w:t>
      </w:r>
      <w:r w:rsidRPr="0085494C">
        <w:rPr>
          <w:rFonts w:ascii="Verdana" w:hAnsi="Verdana"/>
          <w:color w:val="000000"/>
          <w:spacing w:val="25"/>
          <w:sz w:val="20"/>
          <w:lang w:val="es-AR"/>
        </w:rPr>
        <w:t xml:space="preserve"> </w:t>
      </w:r>
      <w:r w:rsidRPr="0085494C">
        <w:rPr>
          <w:rFonts w:ascii="Verdana" w:hAnsi="Verdana"/>
          <w:color w:val="000000"/>
          <w:sz w:val="20"/>
          <w:lang w:val="es-AR"/>
        </w:rPr>
        <w:t>Me</w:t>
      </w:r>
      <w:r w:rsidRPr="0085494C">
        <w:rPr>
          <w:rFonts w:ascii="Verdana" w:hAnsi="Verdana"/>
          <w:color w:val="000000"/>
          <w:spacing w:val="21"/>
          <w:sz w:val="20"/>
          <w:lang w:val="es-AR"/>
        </w:rPr>
        <w:t xml:space="preserve"> </w:t>
      </w:r>
      <w:r w:rsidRPr="0085494C">
        <w:rPr>
          <w:rFonts w:ascii="Verdana" w:hAnsi="Verdana"/>
          <w:color w:val="000000"/>
          <w:sz w:val="20"/>
          <w:lang w:val="es-AR"/>
        </w:rPr>
        <w:t>dijo:</w:t>
      </w:r>
      <w:r w:rsidRPr="0085494C">
        <w:rPr>
          <w:rFonts w:ascii="Verdana" w:hAnsi="Verdana"/>
          <w:color w:val="000000"/>
          <w:spacing w:val="25"/>
          <w:sz w:val="20"/>
          <w:lang w:val="es-AR"/>
        </w:rPr>
        <w:t xml:space="preserve"> </w:t>
      </w:r>
      <w:r w:rsidRPr="0085494C">
        <w:rPr>
          <w:rFonts w:ascii="Verdana" w:hAnsi="Verdana"/>
          <w:color w:val="000000"/>
          <w:sz w:val="20"/>
          <w:lang w:val="es-AR"/>
        </w:rPr>
        <w:t>’Ya</w:t>
      </w:r>
      <w:r w:rsidRPr="0085494C">
        <w:rPr>
          <w:rFonts w:ascii="Verdana" w:hAnsi="Verdana"/>
          <w:color w:val="000000"/>
          <w:spacing w:val="23"/>
          <w:sz w:val="20"/>
          <w:lang w:val="es-AR"/>
        </w:rPr>
        <w:t xml:space="preserve"> </w:t>
      </w:r>
      <w:r w:rsidRPr="0085494C">
        <w:rPr>
          <w:rFonts w:ascii="Verdana" w:hAnsi="Verdana"/>
          <w:color w:val="000000"/>
          <w:sz w:val="20"/>
          <w:lang w:val="es-AR"/>
        </w:rPr>
        <w:t>que</w:t>
      </w:r>
      <w:r w:rsidRPr="0085494C">
        <w:rPr>
          <w:rFonts w:ascii="Verdana" w:hAnsi="Verdana"/>
          <w:color w:val="000000"/>
          <w:spacing w:val="25"/>
          <w:sz w:val="20"/>
          <w:lang w:val="es-AR"/>
        </w:rPr>
        <w:t xml:space="preserve"> </w:t>
      </w:r>
      <w:r w:rsidRPr="0085494C">
        <w:rPr>
          <w:rFonts w:ascii="Verdana" w:hAnsi="Verdana"/>
          <w:color w:val="000000"/>
          <w:sz w:val="20"/>
          <w:lang w:val="es-AR"/>
        </w:rPr>
        <w:t>está resuelto a matarme, déjeme rezar antes de morir’. Le respondí que no tenía tiempo de oír sus oraciones. Cayó de rodillas y le descerrajé un balazo en la nuca. Le abrí de un tajo el vientre, le arranqué las vísceras y lo hundí en el riachuelo. Luego recorrí los bolsillos y encontré</w:t>
      </w:r>
      <w:r w:rsidRPr="0085494C">
        <w:rPr>
          <w:rFonts w:ascii="Verdana" w:hAnsi="Verdana"/>
          <w:color w:val="000000"/>
          <w:spacing w:val="24"/>
          <w:sz w:val="20"/>
          <w:lang w:val="es-AR"/>
        </w:rPr>
        <w:t xml:space="preserve"> </w:t>
      </w:r>
      <w:r w:rsidRPr="0085494C">
        <w:rPr>
          <w:rFonts w:ascii="Verdana" w:hAnsi="Verdana"/>
          <w:color w:val="000000"/>
          <w:sz w:val="20"/>
          <w:lang w:val="es-AR"/>
        </w:rPr>
        <w:t>cuatrocientos</w:t>
      </w:r>
      <w:r w:rsidRPr="0085494C">
        <w:rPr>
          <w:rFonts w:ascii="Verdana" w:hAnsi="Verdana"/>
          <w:color w:val="000000"/>
          <w:spacing w:val="24"/>
          <w:sz w:val="20"/>
          <w:lang w:val="es-AR"/>
        </w:rPr>
        <w:t xml:space="preserve"> </w:t>
      </w:r>
      <w:r w:rsidRPr="0085494C">
        <w:rPr>
          <w:rFonts w:ascii="Verdana" w:hAnsi="Verdana"/>
          <w:color w:val="000000"/>
          <w:sz w:val="20"/>
          <w:lang w:val="es-AR"/>
        </w:rPr>
        <w:t>dólares</w:t>
      </w:r>
      <w:r w:rsidRPr="0085494C">
        <w:rPr>
          <w:rFonts w:ascii="Verdana" w:hAnsi="Verdana"/>
          <w:color w:val="000000"/>
          <w:spacing w:val="24"/>
          <w:sz w:val="20"/>
          <w:lang w:val="es-AR"/>
        </w:rPr>
        <w:t xml:space="preserve"> </w:t>
      </w:r>
      <w:r w:rsidRPr="0085494C">
        <w:rPr>
          <w:rFonts w:ascii="Verdana" w:hAnsi="Verdana"/>
          <w:color w:val="000000"/>
          <w:sz w:val="20"/>
          <w:lang w:val="es-AR"/>
        </w:rPr>
        <w:t>con</w:t>
      </w:r>
      <w:r w:rsidRPr="0085494C">
        <w:rPr>
          <w:rFonts w:ascii="Verdana" w:hAnsi="Verdana"/>
          <w:color w:val="000000"/>
          <w:spacing w:val="27"/>
          <w:sz w:val="20"/>
          <w:lang w:val="es-AR"/>
        </w:rPr>
        <w:t xml:space="preserve"> </w:t>
      </w:r>
      <w:r w:rsidRPr="0085494C">
        <w:rPr>
          <w:rFonts w:ascii="Verdana" w:hAnsi="Verdana"/>
          <w:color w:val="000000"/>
          <w:sz w:val="20"/>
          <w:lang w:val="es-AR"/>
        </w:rPr>
        <w:t>treinta</w:t>
      </w:r>
      <w:r w:rsidRPr="0085494C">
        <w:rPr>
          <w:rFonts w:ascii="Verdana" w:hAnsi="Verdana"/>
          <w:color w:val="000000"/>
          <w:spacing w:val="26"/>
          <w:sz w:val="20"/>
          <w:lang w:val="es-AR"/>
        </w:rPr>
        <w:t xml:space="preserve"> </w:t>
      </w:r>
      <w:r w:rsidRPr="0085494C">
        <w:rPr>
          <w:rFonts w:ascii="Verdana" w:hAnsi="Verdana"/>
          <w:color w:val="000000"/>
          <w:sz w:val="20"/>
          <w:lang w:val="es-AR"/>
        </w:rPr>
        <w:t>y</w:t>
      </w:r>
      <w:r w:rsidRPr="0085494C">
        <w:rPr>
          <w:rFonts w:ascii="Verdana" w:hAnsi="Verdana"/>
          <w:color w:val="000000"/>
          <w:spacing w:val="28"/>
          <w:sz w:val="20"/>
          <w:lang w:val="es-AR"/>
        </w:rPr>
        <w:t xml:space="preserve"> </w:t>
      </w:r>
      <w:r w:rsidRPr="0085494C">
        <w:rPr>
          <w:rFonts w:ascii="Verdana" w:hAnsi="Verdana"/>
          <w:color w:val="000000"/>
          <w:sz w:val="20"/>
          <w:lang w:val="es-AR"/>
        </w:rPr>
        <w:t>siete</w:t>
      </w:r>
      <w:r w:rsidRPr="0085494C">
        <w:rPr>
          <w:rFonts w:ascii="Verdana" w:hAnsi="Verdana"/>
          <w:color w:val="000000"/>
          <w:spacing w:val="24"/>
          <w:sz w:val="20"/>
          <w:lang w:val="es-AR"/>
        </w:rPr>
        <w:t xml:space="preserve"> </w:t>
      </w:r>
      <w:r w:rsidRPr="0085494C">
        <w:rPr>
          <w:rFonts w:ascii="Verdana" w:hAnsi="Verdana"/>
          <w:color w:val="000000"/>
          <w:sz w:val="20"/>
          <w:lang w:val="es-AR"/>
        </w:rPr>
        <w:t>centavos</w:t>
      </w:r>
      <w:r w:rsidRPr="0085494C">
        <w:rPr>
          <w:rFonts w:ascii="Verdana" w:hAnsi="Verdana"/>
          <w:color w:val="000000"/>
          <w:spacing w:val="23"/>
          <w:sz w:val="20"/>
          <w:lang w:val="es-AR"/>
        </w:rPr>
        <w:t xml:space="preserve"> </w:t>
      </w:r>
      <w:r w:rsidRPr="0085494C">
        <w:rPr>
          <w:rFonts w:ascii="Verdana" w:hAnsi="Verdana"/>
          <w:color w:val="000000"/>
          <w:sz w:val="20"/>
          <w:lang w:val="es-AR"/>
        </w:rPr>
        <w:t>y</w:t>
      </w:r>
      <w:r w:rsidRPr="0085494C">
        <w:rPr>
          <w:rFonts w:ascii="Verdana" w:hAnsi="Verdana"/>
          <w:color w:val="000000"/>
          <w:spacing w:val="28"/>
          <w:sz w:val="20"/>
          <w:lang w:val="es-AR"/>
        </w:rPr>
        <w:t xml:space="preserve"> </w:t>
      </w:r>
      <w:r w:rsidRPr="0085494C">
        <w:rPr>
          <w:rFonts w:ascii="Verdana" w:hAnsi="Verdana"/>
          <w:color w:val="000000"/>
          <w:sz w:val="20"/>
          <w:lang w:val="es-AR"/>
        </w:rPr>
        <w:t>una</w:t>
      </w:r>
      <w:r w:rsidRPr="0085494C">
        <w:rPr>
          <w:rFonts w:ascii="Verdana" w:hAnsi="Verdana"/>
          <w:color w:val="000000"/>
          <w:spacing w:val="27"/>
          <w:sz w:val="20"/>
          <w:lang w:val="es-AR"/>
        </w:rPr>
        <w:t xml:space="preserve"> </w:t>
      </w:r>
      <w:r w:rsidRPr="0085494C">
        <w:rPr>
          <w:rFonts w:ascii="Verdana" w:hAnsi="Verdana"/>
          <w:color w:val="000000"/>
          <w:sz w:val="20"/>
          <w:lang w:val="es-AR"/>
        </w:rPr>
        <w:t>cantidad</w:t>
      </w:r>
      <w:r w:rsidRPr="0085494C">
        <w:rPr>
          <w:rFonts w:ascii="Verdana" w:hAnsi="Verdana"/>
          <w:color w:val="000000"/>
          <w:spacing w:val="27"/>
          <w:sz w:val="20"/>
          <w:lang w:val="es-AR"/>
        </w:rPr>
        <w:t xml:space="preserve"> </w:t>
      </w:r>
      <w:r w:rsidRPr="0085494C">
        <w:rPr>
          <w:rFonts w:ascii="Verdana" w:hAnsi="Verdana"/>
          <w:color w:val="000000"/>
          <w:sz w:val="20"/>
          <w:lang w:val="es-AR"/>
        </w:rPr>
        <w:t>de</w:t>
      </w:r>
      <w:r w:rsidRPr="0085494C">
        <w:rPr>
          <w:rFonts w:ascii="Verdana" w:hAnsi="Verdana"/>
          <w:color w:val="000000"/>
          <w:spacing w:val="26"/>
          <w:sz w:val="20"/>
          <w:lang w:val="es-AR"/>
        </w:rPr>
        <w:t xml:space="preserve"> </w:t>
      </w:r>
      <w:r w:rsidRPr="0085494C">
        <w:rPr>
          <w:rFonts w:ascii="Verdana" w:hAnsi="Verdana"/>
          <w:color w:val="000000"/>
          <w:sz w:val="20"/>
          <w:lang w:val="es-AR"/>
        </w:rPr>
        <w:t>papeles que no me demoré en revisar. Sus botas eran nuevas, flamantes, y me quedaban bien.</w:t>
      </w:r>
    </w:p>
    <w:p w14:paraId="286E21B1" w14:textId="77777777" w:rsidR="00FA6BB0" w:rsidRPr="0085494C" w:rsidRDefault="00FA6BB0" w:rsidP="0085494C">
      <w:pPr>
        <w:pStyle w:val="BodyText"/>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Las</w:t>
      </w:r>
      <w:r w:rsidRPr="0085494C">
        <w:rPr>
          <w:rFonts w:ascii="Verdana" w:hAnsi="Verdana"/>
          <w:color w:val="000000"/>
          <w:spacing w:val="7"/>
          <w:sz w:val="20"/>
          <w:lang w:val="es-AR"/>
        </w:rPr>
        <w:t xml:space="preserve"> </w:t>
      </w:r>
      <w:r w:rsidRPr="0085494C">
        <w:rPr>
          <w:rFonts w:ascii="Verdana" w:hAnsi="Verdana"/>
          <w:color w:val="000000"/>
          <w:sz w:val="20"/>
          <w:lang w:val="es-AR"/>
        </w:rPr>
        <w:t>mías,</w:t>
      </w:r>
      <w:r w:rsidRPr="0085494C">
        <w:rPr>
          <w:rFonts w:ascii="Verdana" w:hAnsi="Verdana"/>
          <w:color w:val="000000"/>
          <w:spacing w:val="6"/>
          <w:sz w:val="20"/>
          <w:lang w:val="es-AR"/>
        </w:rPr>
        <w:t xml:space="preserve"> </w:t>
      </w:r>
      <w:r w:rsidRPr="0085494C">
        <w:rPr>
          <w:rFonts w:ascii="Verdana" w:hAnsi="Verdana"/>
          <w:color w:val="000000"/>
          <w:sz w:val="20"/>
          <w:lang w:val="es-AR"/>
        </w:rPr>
        <w:t>que</w:t>
      </w:r>
      <w:r w:rsidRPr="0085494C">
        <w:rPr>
          <w:rFonts w:ascii="Verdana" w:hAnsi="Verdana"/>
          <w:color w:val="000000"/>
          <w:spacing w:val="7"/>
          <w:sz w:val="20"/>
          <w:lang w:val="es-AR"/>
        </w:rPr>
        <w:t xml:space="preserve"> </w:t>
      </w:r>
      <w:r w:rsidRPr="0085494C">
        <w:rPr>
          <w:rFonts w:ascii="Verdana" w:hAnsi="Verdana"/>
          <w:color w:val="000000"/>
          <w:sz w:val="20"/>
          <w:lang w:val="es-AR"/>
        </w:rPr>
        <w:t>estaban</w:t>
      </w:r>
      <w:r w:rsidRPr="0085494C">
        <w:rPr>
          <w:rFonts w:ascii="Verdana" w:hAnsi="Verdana"/>
          <w:color w:val="000000"/>
          <w:spacing w:val="8"/>
          <w:sz w:val="20"/>
          <w:lang w:val="es-AR"/>
        </w:rPr>
        <w:t xml:space="preserve"> </w:t>
      </w:r>
      <w:r w:rsidRPr="0085494C">
        <w:rPr>
          <w:rFonts w:ascii="Verdana" w:hAnsi="Verdana"/>
          <w:color w:val="000000"/>
          <w:sz w:val="20"/>
          <w:lang w:val="es-AR"/>
        </w:rPr>
        <w:t>muy</w:t>
      </w:r>
      <w:r w:rsidRPr="0085494C">
        <w:rPr>
          <w:rFonts w:ascii="Verdana" w:hAnsi="Verdana"/>
          <w:color w:val="000000"/>
          <w:spacing w:val="8"/>
          <w:sz w:val="20"/>
          <w:lang w:val="es-AR"/>
        </w:rPr>
        <w:t xml:space="preserve"> </w:t>
      </w:r>
      <w:r w:rsidRPr="0085494C">
        <w:rPr>
          <w:rFonts w:ascii="Verdana" w:hAnsi="Verdana"/>
          <w:color w:val="000000"/>
          <w:sz w:val="20"/>
          <w:lang w:val="es-AR"/>
        </w:rPr>
        <w:t>gastadas,</w:t>
      </w:r>
      <w:r w:rsidRPr="0085494C">
        <w:rPr>
          <w:rFonts w:ascii="Verdana" w:hAnsi="Verdana"/>
          <w:color w:val="000000"/>
          <w:spacing w:val="8"/>
          <w:sz w:val="20"/>
          <w:lang w:val="es-AR"/>
        </w:rPr>
        <w:t xml:space="preserve"> </w:t>
      </w:r>
      <w:r w:rsidRPr="0085494C">
        <w:rPr>
          <w:rFonts w:ascii="Verdana" w:hAnsi="Verdana"/>
          <w:color w:val="000000"/>
          <w:sz w:val="20"/>
          <w:lang w:val="es-AR"/>
        </w:rPr>
        <w:t>las</w:t>
      </w:r>
      <w:r w:rsidRPr="0085494C">
        <w:rPr>
          <w:rFonts w:ascii="Verdana" w:hAnsi="Verdana"/>
          <w:color w:val="000000"/>
          <w:spacing w:val="4"/>
          <w:sz w:val="20"/>
          <w:lang w:val="es-AR"/>
        </w:rPr>
        <w:t xml:space="preserve"> </w:t>
      </w:r>
      <w:r w:rsidRPr="0085494C">
        <w:rPr>
          <w:rFonts w:ascii="Verdana" w:hAnsi="Verdana"/>
          <w:color w:val="000000"/>
          <w:sz w:val="20"/>
          <w:lang w:val="es-AR"/>
        </w:rPr>
        <w:t>hundí</w:t>
      </w:r>
      <w:r w:rsidRPr="0085494C">
        <w:rPr>
          <w:rFonts w:ascii="Verdana" w:hAnsi="Verdana"/>
          <w:color w:val="000000"/>
          <w:spacing w:val="6"/>
          <w:sz w:val="20"/>
          <w:lang w:val="es-AR"/>
        </w:rPr>
        <w:t xml:space="preserve"> </w:t>
      </w:r>
      <w:r w:rsidRPr="0085494C">
        <w:rPr>
          <w:rFonts w:ascii="Verdana" w:hAnsi="Verdana"/>
          <w:color w:val="000000"/>
          <w:sz w:val="20"/>
          <w:lang w:val="es-AR"/>
        </w:rPr>
        <w:t>en</w:t>
      </w:r>
      <w:r w:rsidRPr="0085494C">
        <w:rPr>
          <w:rFonts w:ascii="Verdana" w:hAnsi="Verdana"/>
          <w:color w:val="000000"/>
          <w:spacing w:val="7"/>
          <w:sz w:val="20"/>
          <w:lang w:val="es-AR"/>
        </w:rPr>
        <w:t xml:space="preserve"> </w:t>
      </w:r>
      <w:r w:rsidRPr="0085494C">
        <w:rPr>
          <w:rFonts w:ascii="Verdana" w:hAnsi="Verdana"/>
          <w:color w:val="000000"/>
          <w:sz w:val="20"/>
          <w:lang w:val="es-AR"/>
        </w:rPr>
        <w:t>el</w:t>
      </w:r>
      <w:r w:rsidRPr="0085494C">
        <w:rPr>
          <w:rFonts w:ascii="Verdana" w:hAnsi="Verdana"/>
          <w:color w:val="000000"/>
          <w:spacing w:val="6"/>
          <w:sz w:val="20"/>
          <w:lang w:val="es-AR"/>
        </w:rPr>
        <w:t xml:space="preserve"> </w:t>
      </w:r>
      <w:r w:rsidRPr="0085494C">
        <w:rPr>
          <w:rFonts w:ascii="Verdana" w:hAnsi="Verdana"/>
          <w:color w:val="000000"/>
          <w:spacing w:val="-2"/>
          <w:sz w:val="20"/>
          <w:lang w:val="es-AR"/>
        </w:rPr>
        <w:t>riachuelo.</w:t>
      </w:r>
    </w:p>
    <w:p w14:paraId="240F5A25" w14:textId="77777777" w:rsidR="00FA6BB0" w:rsidRPr="0085494C" w:rsidRDefault="00FA6BB0" w:rsidP="0085494C">
      <w:pPr>
        <w:pStyle w:val="BodyText"/>
        <w:suppressAutoHyphens/>
        <w:spacing w:after="0" w:line="240" w:lineRule="auto"/>
        <w:ind w:firstLine="283"/>
        <w:jc w:val="both"/>
        <w:rPr>
          <w:rFonts w:ascii="Verdana" w:hAnsi="Verdana"/>
          <w:color w:val="000000"/>
          <w:spacing w:val="-2"/>
          <w:sz w:val="20"/>
          <w:lang w:val="es-AR"/>
        </w:rPr>
      </w:pPr>
      <w:r w:rsidRPr="0085494C">
        <w:rPr>
          <w:rFonts w:ascii="Verdana" w:hAnsi="Verdana"/>
          <w:color w:val="000000"/>
          <w:sz w:val="20"/>
          <w:lang w:val="es-AR"/>
        </w:rPr>
        <w:t>“Así</w:t>
      </w:r>
      <w:r w:rsidRPr="0085494C">
        <w:rPr>
          <w:rFonts w:ascii="Verdana" w:hAnsi="Verdana"/>
          <w:color w:val="000000"/>
          <w:spacing w:val="7"/>
          <w:sz w:val="20"/>
          <w:lang w:val="es-AR"/>
        </w:rPr>
        <w:t xml:space="preserve"> </w:t>
      </w:r>
      <w:r w:rsidRPr="0085494C">
        <w:rPr>
          <w:rFonts w:ascii="Verdana" w:hAnsi="Verdana"/>
          <w:color w:val="000000"/>
          <w:sz w:val="20"/>
          <w:lang w:val="es-AR"/>
        </w:rPr>
        <w:t>obtuve</w:t>
      </w:r>
      <w:r w:rsidRPr="0085494C">
        <w:rPr>
          <w:rFonts w:ascii="Verdana" w:hAnsi="Verdana"/>
          <w:color w:val="000000"/>
          <w:spacing w:val="8"/>
          <w:sz w:val="20"/>
          <w:lang w:val="es-AR"/>
        </w:rPr>
        <w:t xml:space="preserve"> </w:t>
      </w:r>
      <w:r w:rsidRPr="0085494C">
        <w:rPr>
          <w:rFonts w:ascii="Verdana" w:hAnsi="Verdana"/>
          <w:color w:val="000000"/>
          <w:sz w:val="20"/>
          <w:lang w:val="es-AR"/>
        </w:rPr>
        <w:t>el</w:t>
      </w:r>
      <w:r w:rsidRPr="0085494C">
        <w:rPr>
          <w:rFonts w:ascii="Verdana" w:hAnsi="Verdana"/>
          <w:color w:val="000000"/>
          <w:spacing w:val="8"/>
          <w:sz w:val="20"/>
          <w:lang w:val="es-AR"/>
        </w:rPr>
        <w:t xml:space="preserve"> </w:t>
      </w:r>
      <w:r w:rsidRPr="0085494C">
        <w:rPr>
          <w:rFonts w:ascii="Verdana" w:hAnsi="Verdana"/>
          <w:color w:val="000000"/>
          <w:sz w:val="20"/>
          <w:lang w:val="es-AR"/>
        </w:rPr>
        <w:t>caballo</w:t>
      </w:r>
      <w:r w:rsidRPr="0085494C">
        <w:rPr>
          <w:rFonts w:ascii="Verdana" w:hAnsi="Verdana"/>
          <w:color w:val="000000"/>
          <w:spacing w:val="7"/>
          <w:sz w:val="20"/>
          <w:lang w:val="es-AR"/>
        </w:rPr>
        <w:t xml:space="preserve"> </w:t>
      </w:r>
      <w:r w:rsidRPr="0085494C">
        <w:rPr>
          <w:rFonts w:ascii="Verdana" w:hAnsi="Verdana"/>
          <w:color w:val="000000"/>
          <w:sz w:val="20"/>
          <w:lang w:val="es-AR"/>
        </w:rPr>
        <w:t>que</w:t>
      </w:r>
      <w:r w:rsidRPr="0085494C">
        <w:rPr>
          <w:rFonts w:ascii="Verdana" w:hAnsi="Verdana"/>
          <w:color w:val="000000"/>
          <w:spacing w:val="7"/>
          <w:sz w:val="20"/>
          <w:lang w:val="es-AR"/>
        </w:rPr>
        <w:t xml:space="preserve"> </w:t>
      </w:r>
      <w:r w:rsidRPr="0085494C">
        <w:rPr>
          <w:rFonts w:ascii="Verdana" w:hAnsi="Verdana"/>
          <w:color w:val="000000"/>
          <w:sz w:val="20"/>
          <w:lang w:val="es-AR"/>
        </w:rPr>
        <w:t>precisaba,</w:t>
      </w:r>
      <w:r w:rsidRPr="0085494C">
        <w:rPr>
          <w:rFonts w:ascii="Verdana" w:hAnsi="Verdana"/>
          <w:color w:val="000000"/>
          <w:spacing w:val="8"/>
          <w:sz w:val="20"/>
          <w:lang w:val="es-AR"/>
        </w:rPr>
        <w:t xml:space="preserve"> </w:t>
      </w:r>
      <w:r w:rsidRPr="0085494C">
        <w:rPr>
          <w:rFonts w:ascii="Verdana" w:hAnsi="Verdana"/>
          <w:color w:val="000000"/>
          <w:sz w:val="20"/>
          <w:lang w:val="es-AR"/>
        </w:rPr>
        <w:t>para</w:t>
      </w:r>
      <w:r w:rsidRPr="0085494C">
        <w:rPr>
          <w:rFonts w:ascii="Verdana" w:hAnsi="Verdana"/>
          <w:color w:val="000000"/>
          <w:spacing w:val="9"/>
          <w:sz w:val="20"/>
          <w:lang w:val="es-AR"/>
        </w:rPr>
        <w:t xml:space="preserve"> </w:t>
      </w:r>
      <w:r w:rsidRPr="0085494C">
        <w:rPr>
          <w:rFonts w:ascii="Verdana" w:hAnsi="Verdana"/>
          <w:color w:val="000000"/>
          <w:sz w:val="20"/>
          <w:lang w:val="es-AR"/>
        </w:rPr>
        <w:t>entrar</w:t>
      </w:r>
      <w:r w:rsidRPr="0085494C">
        <w:rPr>
          <w:rFonts w:ascii="Verdana" w:hAnsi="Verdana"/>
          <w:color w:val="000000"/>
          <w:spacing w:val="7"/>
          <w:sz w:val="20"/>
          <w:lang w:val="es-AR"/>
        </w:rPr>
        <w:t xml:space="preserve"> </w:t>
      </w:r>
      <w:r w:rsidRPr="0085494C">
        <w:rPr>
          <w:rFonts w:ascii="Verdana" w:hAnsi="Verdana"/>
          <w:color w:val="000000"/>
          <w:sz w:val="20"/>
          <w:lang w:val="es-AR"/>
        </w:rPr>
        <w:t>en</w:t>
      </w:r>
      <w:r w:rsidRPr="0085494C">
        <w:rPr>
          <w:rFonts w:ascii="Verdana" w:hAnsi="Verdana"/>
          <w:color w:val="000000"/>
          <w:spacing w:val="7"/>
          <w:sz w:val="20"/>
          <w:lang w:val="es-AR"/>
        </w:rPr>
        <w:t xml:space="preserve"> </w:t>
      </w:r>
      <w:r w:rsidRPr="0085494C">
        <w:rPr>
          <w:rFonts w:ascii="Verdana" w:hAnsi="Verdana"/>
          <w:color w:val="000000"/>
          <w:spacing w:val="-2"/>
          <w:sz w:val="20"/>
          <w:lang w:val="es-AR"/>
        </w:rPr>
        <w:t>Natchez.”</w:t>
      </w:r>
    </w:p>
    <w:p w14:paraId="7C0204EB"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7483B683"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7BFDA544" w14:textId="77777777" w:rsidR="00FA6BB0" w:rsidRPr="0085494C" w:rsidRDefault="00FA6BB0" w:rsidP="0085494C">
      <w:pPr>
        <w:pStyle w:val="Heading2"/>
        <w:keepNext w:val="0"/>
        <w:keepLines w:val="0"/>
        <w:suppressAutoHyphens/>
        <w:spacing w:before="0" w:line="240" w:lineRule="auto"/>
        <w:jc w:val="both"/>
        <w:rPr>
          <w:rFonts w:ascii="Verdana" w:hAnsi="Verdana"/>
          <w:b w:val="0"/>
          <w:bCs w:val="0"/>
          <w:color w:val="000000"/>
          <w:spacing w:val="-2"/>
          <w:sz w:val="20"/>
          <w:lang w:val="es-AR"/>
        </w:rPr>
      </w:pPr>
      <w:r w:rsidRPr="0085494C">
        <w:rPr>
          <w:rFonts w:ascii="Verdana" w:hAnsi="Verdana"/>
          <w:b w:val="0"/>
          <w:bCs w:val="0"/>
          <w:color w:val="000000"/>
          <w:sz w:val="20"/>
          <w:lang w:val="es-AR"/>
        </w:rPr>
        <w:t>LA</w:t>
      </w:r>
      <w:r w:rsidRPr="0085494C">
        <w:rPr>
          <w:rFonts w:ascii="Verdana" w:hAnsi="Verdana"/>
          <w:b w:val="0"/>
          <w:bCs w:val="0"/>
          <w:color w:val="000000"/>
          <w:spacing w:val="8"/>
          <w:sz w:val="20"/>
          <w:lang w:val="es-AR"/>
        </w:rPr>
        <w:t xml:space="preserve"> </w:t>
      </w:r>
      <w:r w:rsidRPr="0085494C">
        <w:rPr>
          <w:rFonts w:ascii="Verdana" w:hAnsi="Verdana"/>
          <w:b w:val="0"/>
          <w:bCs w:val="0"/>
          <w:color w:val="000000"/>
          <w:spacing w:val="-2"/>
          <w:sz w:val="20"/>
          <w:lang w:val="es-AR"/>
        </w:rPr>
        <w:t>INTERRUPCIÓN</w:t>
      </w:r>
    </w:p>
    <w:p w14:paraId="4CBA0E46" w14:textId="77777777" w:rsidR="00FA6BB0" w:rsidRPr="0085494C" w:rsidRDefault="00FA6BB0" w:rsidP="0085494C">
      <w:pPr>
        <w:pStyle w:val="Heading2"/>
        <w:keepNext w:val="0"/>
        <w:keepLines w:val="0"/>
        <w:suppressAutoHyphens/>
        <w:spacing w:before="0" w:line="240" w:lineRule="auto"/>
        <w:ind w:firstLine="283"/>
        <w:jc w:val="both"/>
        <w:rPr>
          <w:rFonts w:ascii="Verdana" w:hAnsi="Verdana"/>
          <w:b w:val="0"/>
          <w:bCs w:val="0"/>
          <w:color w:val="000000"/>
          <w:sz w:val="20"/>
          <w:lang w:val="es-AR"/>
        </w:rPr>
      </w:pPr>
    </w:p>
    <w:p w14:paraId="1936BC14" w14:textId="18C274EA" w:rsidR="009D783E" w:rsidRPr="0085494C" w:rsidRDefault="00FA6BB0" w:rsidP="0085494C">
      <w:pPr>
        <w:suppressAutoHyphens/>
        <w:spacing w:after="0" w:line="240" w:lineRule="auto"/>
        <w:ind w:firstLine="283"/>
        <w:jc w:val="both"/>
        <w:rPr>
          <w:rFonts w:ascii="Verdana" w:hAnsi="Verdana"/>
          <w:color w:val="000000"/>
          <w:sz w:val="20"/>
          <w:lang w:val="es-AR"/>
        </w:rPr>
      </w:pPr>
      <w:r w:rsidRPr="0085494C">
        <w:rPr>
          <w:rFonts w:ascii="Verdana" w:hAnsi="Verdana"/>
          <w:color w:val="000000"/>
          <w:sz w:val="20"/>
          <w:lang w:val="es-AR"/>
        </w:rPr>
        <w:t>Morell capitaneando puebladas negras que soñaban ahorcarlo, Morell ahorcado por ejércitos negros que soñaba</w:t>
      </w:r>
      <w:r w:rsidRPr="0085494C">
        <w:rPr>
          <w:rFonts w:ascii="Verdana" w:hAnsi="Verdana"/>
          <w:color w:val="000000"/>
          <w:spacing w:val="30"/>
          <w:sz w:val="20"/>
          <w:lang w:val="es-AR"/>
        </w:rPr>
        <w:t xml:space="preserve"> </w:t>
      </w:r>
      <w:r w:rsidRPr="0085494C">
        <w:rPr>
          <w:rFonts w:ascii="Verdana" w:hAnsi="Verdana"/>
          <w:color w:val="000000"/>
          <w:sz w:val="20"/>
          <w:lang w:val="es-AR"/>
        </w:rPr>
        <w:t>capitanear</w:t>
      </w:r>
      <w:r w:rsidRPr="0085494C">
        <w:rPr>
          <w:rFonts w:ascii="Verdana" w:hAnsi="Verdana"/>
          <w:color w:val="000000"/>
          <w:spacing w:val="30"/>
          <w:sz w:val="20"/>
          <w:lang w:val="es-AR"/>
        </w:rPr>
        <w:t xml:space="preserve"> </w:t>
      </w:r>
      <w:r w:rsidRPr="0085494C">
        <w:rPr>
          <w:rFonts w:ascii="Verdana" w:hAnsi="Verdana"/>
          <w:color w:val="000000"/>
          <w:sz w:val="20"/>
          <w:lang w:val="es-AR"/>
        </w:rPr>
        <w:t>—me</w:t>
      </w:r>
      <w:r w:rsidRPr="0085494C">
        <w:rPr>
          <w:rFonts w:ascii="Verdana" w:hAnsi="Verdana"/>
          <w:color w:val="000000"/>
          <w:spacing w:val="30"/>
          <w:sz w:val="20"/>
          <w:lang w:val="es-AR"/>
        </w:rPr>
        <w:t xml:space="preserve"> </w:t>
      </w:r>
      <w:r w:rsidRPr="0085494C">
        <w:rPr>
          <w:rFonts w:ascii="Verdana" w:hAnsi="Verdana"/>
          <w:color w:val="000000"/>
          <w:sz w:val="20"/>
          <w:lang w:val="es-AR"/>
        </w:rPr>
        <w:t>duele</w:t>
      </w:r>
      <w:r w:rsidRPr="0085494C">
        <w:rPr>
          <w:rFonts w:ascii="Verdana" w:hAnsi="Verdana"/>
          <w:color w:val="000000"/>
          <w:spacing w:val="30"/>
          <w:sz w:val="20"/>
          <w:lang w:val="es-AR"/>
        </w:rPr>
        <w:t xml:space="preserve"> </w:t>
      </w:r>
      <w:r w:rsidRPr="0085494C">
        <w:rPr>
          <w:rFonts w:ascii="Verdana" w:hAnsi="Verdana"/>
          <w:color w:val="000000"/>
          <w:sz w:val="20"/>
          <w:lang w:val="es-AR"/>
        </w:rPr>
        <w:t>confesar que la historia del Mississippi no aprovechó esas oportunidades suntuosas. Contrariamente a toda justicia poética</w:t>
      </w:r>
      <w:r w:rsidRPr="0085494C">
        <w:rPr>
          <w:rFonts w:ascii="Verdana" w:hAnsi="Verdana"/>
          <w:color w:val="000000"/>
          <w:spacing w:val="20"/>
          <w:sz w:val="20"/>
          <w:lang w:val="es-AR"/>
        </w:rPr>
        <w:t xml:space="preserve"> </w:t>
      </w:r>
      <w:r w:rsidRPr="0085494C">
        <w:rPr>
          <w:rFonts w:ascii="Verdana" w:hAnsi="Verdana"/>
          <w:color w:val="000000"/>
          <w:sz w:val="20"/>
          <w:lang w:val="es-AR"/>
        </w:rPr>
        <w:t>(o</w:t>
      </w:r>
      <w:r w:rsidRPr="0085494C">
        <w:rPr>
          <w:rFonts w:ascii="Verdana" w:hAnsi="Verdana"/>
          <w:color w:val="000000"/>
          <w:spacing w:val="21"/>
          <w:sz w:val="20"/>
          <w:lang w:val="es-AR"/>
        </w:rPr>
        <w:t xml:space="preserve"> </w:t>
      </w:r>
      <w:r w:rsidRPr="0085494C">
        <w:rPr>
          <w:rFonts w:ascii="Verdana" w:hAnsi="Verdana"/>
          <w:color w:val="000000"/>
          <w:sz w:val="20"/>
          <w:lang w:val="es-AR"/>
        </w:rPr>
        <w:t>simetría</w:t>
      </w:r>
      <w:r w:rsidRPr="0085494C">
        <w:rPr>
          <w:rFonts w:ascii="Verdana" w:hAnsi="Verdana"/>
          <w:color w:val="000000"/>
          <w:spacing w:val="20"/>
          <w:sz w:val="20"/>
          <w:lang w:val="es-AR"/>
        </w:rPr>
        <w:t xml:space="preserve"> </w:t>
      </w:r>
      <w:r w:rsidRPr="0085494C">
        <w:rPr>
          <w:rFonts w:ascii="Verdana" w:hAnsi="Verdana"/>
          <w:color w:val="000000"/>
          <w:sz w:val="20"/>
          <w:lang w:val="es-AR"/>
        </w:rPr>
        <w:t>poética)</w:t>
      </w:r>
      <w:r w:rsidRPr="0085494C">
        <w:rPr>
          <w:rFonts w:ascii="Verdana" w:hAnsi="Verdana"/>
          <w:color w:val="000000"/>
          <w:spacing w:val="20"/>
          <w:sz w:val="20"/>
          <w:lang w:val="es-AR"/>
        </w:rPr>
        <w:t xml:space="preserve"> </w:t>
      </w:r>
      <w:r w:rsidRPr="0085494C">
        <w:rPr>
          <w:rFonts w:ascii="Verdana" w:hAnsi="Verdana"/>
          <w:color w:val="000000"/>
          <w:sz w:val="20"/>
          <w:lang w:val="es-AR"/>
        </w:rPr>
        <w:t>tampoco</w:t>
      </w:r>
      <w:r w:rsidRPr="0085494C">
        <w:rPr>
          <w:rFonts w:ascii="Verdana" w:hAnsi="Verdana"/>
          <w:color w:val="000000"/>
          <w:spacing w:val="21"/>
          <w:sz w:val="20"/>
          <w:lang w:val="es-AR"/>
        </w:rPr>
        <w:t xml:space="preserve"> </w:t>
      </w:r>
      <w:r w:rsidRPr="0085494C">
        <w:rPr>
          <w:rFonts w:ascii="Verdana" w:hAnsi="Verdana"/>
          <w:color w:val="000000"/>
          <w:sz w:val="20"/>
          <w:lang w:val="es-AR"/>
        </w:rPr>
        <w:t>el</w:t>
      </w:r>
      <w:r w:rsidRPr="0085494C">
        <w:rPr>
          <w:rFonts w:ascii="Verdana" w:hAnsi="Verdana"/>
          <w:color w:val="000000"/>
          <w:spacing w:val="20"/>
          <w:sz w:val="20"/>
          <w:lang w:val="es-AR"/>
        </w:rPr>
        <w:t xml:space="preserve"> </w:t>
      </w:r>
      <w:r w:rsidRPr="0085494C">
        <w:rPr>
          <w:rFonts w:ascii="Verdana" w:hAnsi="Verdana"/>
          <w:color w:val="000000"/>
          <w:sz w:val="20"/>
          <w:lang w:val="es-AR"/>
        </w:rPr>
        <w:t>río</w:t>
      </w:r>
      <w:r w:rsidRPr="0085494C">
        <w:rPr>
          <w:rFonts w:ascii="Verdana" w:hAnsi="Verdana"/>
          <w:color w:val="000000"/>
          <w:spacing w:val="20"/>
          <w:sz w:val="20"/>
          <w:lang w:val="es-AR"/>
        </w:rPr>
        <w:t xml:space="preserve"> </w:t>
      </w:r>
      <w:r w:rsidRPr="0085494C">
        <w:rPr>
          <w:rFonts w:ascii="Verdana" w:hAnsi="Verdana"/>
          <w:color w:val="000000"/>
          <w:sz w:val="20"/>
          <w:lang w:val="es-AR"/>
        </w:rPr>
        <w:t>de</w:t>
      </w:r>
      <w:r w:rsidRPr="0085494C">
        <w:rPr>
          <w:rFonts w:ascii="Verdana" w:hAnsi="Verdana"/>
          <w:color w:val="000000"/>
          <w:spacing w:val="21"/>
          <w:sz w:val="20"/>
          <w:lang w:val="es-AR"/>
        </w:rPr>
        <w:t xml:space="preserve"> </w:t>
      </w:r>
      <w:r w:rsidRPr="0085494C">
        <w:rPr>
          <w:rFonts w:ascii="Verdana" w:hAnsi="Verdana"/>
          <w:color w:val="000000"/>
          <w:sz w:val="20"/>
          <w:lang w:val="es-AR"/>
        </w:rPr>
        <w:t>sus</w:t>
      </w:r>
      <w:r w:rsidRPr="0085494C">
        <w:rPr>
          <w:rFonts w:ascii="Verdana" w:hAnsi="Verdana"/>
          <w:color w:val="000000"/>
          <w:spacing w:val="20"/>
          <w:sz w:val="20"/>
          <w:lang w:val="es-AR"/>
        </w:rPr>
        <w:t xml:space="preserve"> </w:t>
      </w:r>
      <w:r w:rsidRPr="0085494C">
        <w:rPr>
          <w:rFonts w:ascii="Verdana" w:hAnsi="Verdana"/>
          <w:color w:val="000000"/>
          <w:sz w:val="20"/>
          <w:lang w:val="es-AR"/>
        </w:rPr>
        <w:t>crímenes</w:t>
      </w:r>
      <w:r w:rsidRPr="0085494C">
        <w:rPr>
          <w:rFonts w:ascii="Verdana" w:hAnsi="Verdana"/>
          <w:color w:val="000000"/>
          <w:spacing w:val="20"/>
          <w:sz w:val="20"/>
          <w:lang w:val="es-AR"/>
        </w:rPr>
        <w:t xml:space="preserve"> </w:t>
      </w:r>
      <w:r w:rsidRPr="0085494C">
        <w:rPr>
          <w:rFonts w:ascii="Verdana" w:hAnsi="Verdana"/>
          <w:color w:val="000000"/>
          <w:sz w:val="20"/>
          <w:lang w:val="es-AR"/>
        </w:rPr>
        <w:t>fue</w:t>
      </w:r>
      <w:r w:rsidRPr="0085494C">
        <w:rPr>
          <w:rFonts w:ascii="Verdana" w:hAnsi="Verdana"/>
          <w:color w:val="000000"/>
          <w:spacing w:val="21"/>
          <w:sz w:val="20"/>
          <w:lang w:val="es-AR"/>
        </w:rPr>
        <w:t xml:space="preserve"> </w:t>
      </w:r>
      <w:r w:rsidRPr="0085494C">
        <w:rPr>
          <w:rFonts w:ascii="Verdana" w:hAnsi="Verdana"/>
          <w:color w:val="000000"/>
          <w:sz w:val="20"/>
          <w:lang w:val="es-AR"/>
        </w:rPr>
        <w:t>su</w:t>
      </w:r>
      <w:r w:rsidRPr="0085494C">
        <w:rPr>
          <w:rFonts w:ascii="Verdana" w:hAnsi="Verdana"/>
          <w:color w:val="000000"/>
          <w:spacing w:val="20"/>
          <w:sz w:val="20"/>
          <w:lang w:val="es-AR"/>
        </w:rPr>
        <w:t xml:space="preserve"> </w:t>
      </w:r>
      <w:r w:rsidRPr="0085494C">
        <w:rPr>
          <w:rFonts w:ascii="Verdana" w:hAnsi="Verdana"/>
          <w:color w:val="000000"/>
          <w:sz w:val="20"/>
          <w:lang w:val="es-AR"/>
        </w:rPr>
        <w:t>tumba.</w:t>
      </w:r>
      <w:r w:rsidRPr="0085494C">
        <w:rPr>
          <w:rFonts w:ascii="Verdana" w:hAnsi="Verdana"/>
          <w:color w:val="000000"/>
          <w:spacing w:val="21"/>
          <w:sz w:val="20"/>
          <w:lang w:val="es-AR"/>
        </w:rPr>
        <w:t xml:space="preserve"> </w:t>
      </w:r>
      <w:r w:rsidRPr="0085494C">
        <w:rPr>
          <w:rFonts w:ascii="Verdana" w:hAnsi="Verdana"/>
          <w:color w:val="000000"/>
          <w:sz w:val="20"/>
          <w:lang w:val="es-AR"/>
        </w:rPr>
        <w:t>El</w:t>
      </w:r>
      <w:r w:rsidRPr="0085494C">
        <w:rPr>
          <w:rFonts w:ascii="Verdana" w:hAnsi="Verdana"/>
          <w:color w:val="000000"/>
          <w:spacing w:val="17"/>
          <w:sz w:val="20"/>
          <w:lang w:val="es-AR"/>
        </w:rPr>
        <w:t xml:space="preserve"> </w:t>
      </w:r>
      <w:r w:rsidRPr="0085494C">
        <w:rPr>
          <w:rFonts w:ascii="Verdana" w:hAnsi="Verdana"/>
          <w:color w:val="000000"/>
          <w:sz w:val="20"/>
          <w:lang w:val="es-AR"/>
        </w:rPr>
        <w:t>dos</w:t>
      </w:r>
      <w:r w:rsidRPr="0085494C">
        <w:rPr>
          <w:rFonts w:ascii="Verdana" w:hAnsi="Verdana"/>
          <w:color w:val="000000"/>
          <w:spacing w:val="20"/>
          <w:sz w:val="20"/>
          <w:lang w:val="es-AR"/>
        </w:rPr>
        <w:t xml:space="preserve"> </w:t>
      </w:r>
      <w:r w:rsidRPr="0085494C">
        <w:rPr>
          <w:rFonts w:ascii="Verdana" w:hAnsi="Verdana"/>
          <w:color w:val="000000"/>
          <w:sz w:val="20"/>
          <w:lang w:val="es-AR"/>
        </w:rPr>
        <w:t>de enero de 1835, Lazarus Morell falleció de una congestión pulmonar en el hospital de Natchez, donde se había hecho internar bajo el nombre de Silas Buckley. Un compañero de la sala común lo reconoció. El dos y el cuatro, quisieron sublevarse los esclavos de ciertas plantaciones, pero los reprimieron sin mayor efusión de sangre.</w:t>
      </w:r>
    </w:p>
    <w:sectPr w:rsidR="009D783E" w:rsidRPr="0085494C" w:rsidSect="0085494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B14DE" w14:textId="77777777" w:rsidR="00856DD6" w:rsidRDefault="00856DD6" w:rsidP="0085494C">
      <w:pPr>
        <w:spacing w:after="0" w:line="240" w:lineRule="auto"/>
      </w:pPr>
      <w:r>
        <w:separator/>
      </w:r>
    </w:p>
  </w:endnote>
  <w:endnote w:type="continuationSeparator" w:id="0">
    <w:p w14:paraId="6FA0FD87" w14:textId="77777777" w:rsidR="00856DD6" w:rsidRDefault="00856DD6" w:rsidP="00854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BBF2" w14:textId="77777777" w:rsidR="0085494C" w:rsidRDefault="0085494C" w:rsidP="00A4616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8EC71AB" w14:textId="77777777" w:rsidR="0085494C" w:rsidRDefault="0085494C" w:rsidP="008549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02C0" w14:textId="620CE152" w:rsidR="0085494C" w:rsidRPr="0085494C" w:rsidRDefault="0085494C" w:rsidP="0085494C">
    <w:pPr>
      <w:pStyle w:val="Footer"/>
      <w:ind w:right="360"/>
      <w:rPr>
        <w:rFonts w:ascii="Arial" w:hAnsi="Arial" w:cs="Arial"/>
        <w:color w:val="999999"/>
        <w:sz w:val="20"/>
        <w:lang w:val="ru-RU"/>
      </w:rPr>
    </w:pPr>
    <w:r w:rsidRPr="0085494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7B02C" w14:textId="77777777" w:rsidR="0085494C" w:rsidRDefault="00854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F10DE" w14:textId="77777777" w:rsidR="00856DD6" w:rsidRDefault="00856DD6" w:rsidP="0085494C">
      <w:pPr>
        <w:spacing w:after="0" w:line="240" w:lineRule="auto"/>
      </w:pPr>
      <w:r>
        <w:separator/>
      </w:r>
    </w:p>
  </w:footnote>
  <w:footnote w:type="continuationSeparator" w:id="0">
    <w:p w14:paraId="6D0F7232" w14:textId="77777777" w:rsidR="00856DD6" w:rsidRDefault="00856DD6" w:rsidP="00854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9ED65" w14:textId="77777777" w:rsidR="0085494C" w:rsidRDefault="008549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1698" w14:textId="21E07A79" w:rsidR="0085494C" w:rsidRPr="0085494C" w:rsidRDefault="0085494C" w:rsidP="0085494C">
    <w:pPr>
      <w:pStyle w:val="Header"/>
      <w:rPr>
        <w:rFonts w:ascii="Arial" w:hAnsi="Arial" w:cs="Arial"/>
        <w:color w:val="999999"/>
        <w:sz w:val="20"/>
        <w:lang w:val="ru-RU"/>
      </w:rPr>
    </w:pPr>
    <w:r w:rsidRPr="0085494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311E" w14:textId="77777777" w:rsidR="0085494C" w:rsidRDefault="00854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5494C"/>
    <w:rsid w:val="00856DD6"/>
    <w:rsid w:val="009D783E"/>
    <w:rsid w:val="00AA1D8D"/>
    <w:rsid w:val="00B47730"/>
    <w:rsid w:val="00C30666"/>
    <w:rsid w:val="00CB0664"/>
    <w:rsid w:val="00FA6BB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80DD7C"/>
  <w14:defaultImageDpi w14:val="300"/>
  <w15:docId w15:val="{D4A28426-35D3-481A-803B-B57AF2B6E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1"/>
    <w:unhideWhenUsed/>
    <w:qFormat/>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85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2380</Words>
  <Characters>11641</Characters>
  <Application>Microsoft Office Word</Application>
  <DocSecurity>0</DocSecurity>
  <Lines>207</Lines>
  <Paragraphs>42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13979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atroz redentor Lazarus Morell</dc:title>
  <dc:subject/>
  <dc:creator>Jorge Luis Borges</dc:creator>
  <cp:keywords/>
  <dc:description/>
  <cp:lastModifiedBy>Andrey Piskunov</cp:lastModifiedBy>
  <cp:revision>6</cp:revision>
  <dcterms:created xsi:type="dcterms:W3CDTF">2013-12-23T23:15:00Z</dcterms:created>
  <dcterms:modified xsi:type="dcterms:W3CDTF">2026-05-17T06:07:00Z</dcterms:modified>
  <cp:category/>
</cp:coreProperties>
</file>